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CEB" w:rsidRPr="00655CEB" w:rsidRDefault="00655CEB" w:rsidP="00655CEB">
      <w:pPr>
        <w:spacing w:line="360" w:lineRule="auto"/>
        <w:rPr>
          <w:rFonts w:ascii="新宋体" w:eastAsia="新宋体" w:hAnsi="新宋体" w:cs="宋体"/>
          <w:szCs w:val="21"/>
        </w:rPr>
      </w:pPr>
      <w:r w:rsidRPr="00655CEB">
        <w:rPr>
          <w:rFonts w:ascii="新宋体" w:eastAsia="新宋体" w:hAnsi="新宋体" w:cs="宋体" w:hint="eastAsia"/>
          <w:szCs w:val="21"/>
        </w:rPr>
        <w:t xml:space="preserve">（二）项目概况: </w:t>
      </w:r>
    </w:p>
    <w:p w:rsidR="00655CEB" w:rsidRPr="00655CEB" w:rsidRDefault="00655CEB" w:rsidP="00655CEB">
      <w:pPr>
        <w:spacing w:line="360" w:lineRule="auto"/>
        <w:ind w:firstLineChars="202" w:firstLine="424"/>
        <w:rPr>
          <w:rFonts w:ascii="新宋体" w:eastAsia="新宋体" w:hAnsi="新宋体" w:cs="宋体"/>
          <w:szCs w:val="21"/>
        </w:rPr>
      </w:pPr>
      <w:r w:rsidRPr="00655CEB">
        <w:rPr>
          <w:rFonts w:ascii="新宋体" w:eastAsia="新宋体" w:hAnsi="新宋体" w:cs="宋体" w:hint="eastAsia"/>
          <w:szCs w:val="21"/>
        </w:rPr>
        <w:t>根据公安部发布的《建筑消防设施检测技术规程》（GA503-2023）、深圳市消防安全委员会《关于明确消防设施维护保养检测技术服务工作有关事项的通知》、《广东省监狱系统安全生产工作规定》（粤狱办[2020]133号）等文件精神和深圳监狱安全监管需要，计划对深圳监狱消防设施开展建筑消防设施安全检测。</w:t>
      </w:r>
    </w:p>
    <w:p w:rsidR="00655CEB" w:rsidRPr="00655CEB" w:rsidRDefault="00655CEB" w:rsidP="00655CEB">
      <w:pPr>
        <w:rPr>
          <w:rFonts w:ascii="新宋体" w:eastAsia="新宋体" w:hAnsi="新宋体" w:cs="Times New Roman"/>
          <w:b/>
          <w:bCs/>
          <w:szCs w:val="21"/>
        </w:rPr>
      </w:pPr>
    </w:p>
    <w:p w:rsidR="00655CEB" w:rsidRPr="00655CEB" w:rsidRDefault="00655CEB" w:rsidP="00655CEB">
      <w:pPr>
        <w:keepNext/>
        <w:keepLines/>
        <w:spacing w:before="260" w:after="260"/>
        <w:outlineLvl w:val="2"/>
        <w:rPr>
          <w:rFonts w:ascii="新宋体" w:eastAsia="新宋体" w:hAnsi="新宋体" w:cs="Times New Roman"/>
          <w:b/>
          <w:bCs/>
          <w:kern w:val="44"/>
          <w:sz w:val="28"/>
          <w:szCs w:val="28"/>
        </w:rPr>
      </w:pPr>
      <w:r w:rsidRPr="00655CEB">
        <w:rPr>
          <w:rFonts w:ascii="新宋体" w:eastAsia="新宋体" w:hAnsi="新宋体" w:cs="Times New Roman" w:hint="eastAsia"/>
          <w:b/>
          <w:bCs/>
          <w:kern w:val="44"/>
          <w:sz w:val="28"/>
          <w:szCs w:val="28"/>
        </w:rPr>
        <w:t>四、项目技术要求</w:t>
      </w:r>
    </w:p>
    <w:p w:rsidR="00655CEB" w:rsidRPr="00655CEB" w:rsidRDefault="00655CEB" w:rsidP="00655CEB">
      <w:pPr>
        <w:spacing w:line="360" w:lineRule="auto"/>
        <w:rPr>
          <w:rFonts w:ascii="新宋体" w:eastAsia="新宋体" w:hAnsi="新宋体" w:cs="宋体"/>
          <w:b/>
          <w:szCs w:val="21"/>
        </w:rPr>
      </w:pPr>
      <w:r w:rsidRPr="00655CEB">
        <w:rPr>
          <w:rFonts w:ascii="新宋体" w:eastAsia="新宋体" w:hAnsi="新宋体" w:cs="宋体" w:hint="eastAsia"/>
          <w:b/>
          <w:szCs w:val="21"/>
        </w:rPr>
        <w:t>（一）深圳监狱消防设施检测服务项目需求指标明细</w:t>
      </w:r>
    </w:p>
    <w:p w:rsidR="00655CEB" w:rsidRPr="00655CEB" w:rsidRDefault="00655CEB" w:rsidP="00655CEB">
      <w:pPr>
        <w:spacing w:line="360" w:lineRule="auto"/>
        <w:rPr>
          <w:rFonts w:ascii="新宋体" w:eastAsia="新宋体" w:hAnsi="新宋体" w:cs="Times New Roman"/>
          <w:b/>
          <w:szCs w:val="24"/>
        </w:rPr>
      </w:pPr>
      <w:r w:rsidRPr="00655CEB">
        <w:rPr>
          <w:rFonts w:ascii="新宋体" w:eastAsia="新宋体" w:hAnsi="新宋体" w:cs="Times New Roman" w:hint="eastAsia"/>
          <w:b/>
          <w:szCs w:val="24"/>
        </w:rPr>
        <w:t>1.建筑物情况：</w:t>
      </w:r>
      <w:r w:rsidRPr="00655CEB">
        <w:rPr>
          <w:rFonts w:ascii="新宋体" w:eastAsia="新宋体" w:hAnsi="新宋体" w:cs="Times New Roman" w:hint="eastAsia"/>
          <w:b/>
          <w:szCs w:val="24"/>
        </w:rPr>
        <w:tab/>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广东省深圳监狱是一所高标准建设的现代化文明监狱、规范化示范监狱，位于深圳市坪山区石井街道办事处，隶属于深圳市司法局。1996年动工建设，1999年基本建成，2000年4月12日正式投入使用，距今已有20多年。监狱总占地面积27万平方米。</w:t>
      </w:r>
    </w:p>
    <w:p w:rsidR="00655CEB" w:rsidRPr="00655CEB" w:rsidRDefault="00655CEB" w:rsidP="00655CEB">
      <w:pPr>
        <w:spacing w:line="360" w:lineRule="auto"/>
        <w:rPr>
          <w:rFonts w:ascii="新宋体" w:eastAsia="新宋体" w:hAnsi="新宋体" w:cs="Times New Roman"/>
          <w:b/>
          <w:szCs w:val="24"/>
        </w:rPr>
      </w:pPr>
      <w:r w:rsidRPr="00655CEB">
        <w:rPr>
          <w:rFonts w:ascii="新宋体" w:eastAsia="新宋体" w:hAnsi="新宋体" w:cs="Times New Roman" w:hint="eastAsia"/>
          <w:b/>
          <w:szCs w:val="24"/>
        </w:rPr>
        <w:t>2. 主要检测项目包含以下系统：</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01消防供配电系统</w:t>
      </w:r>
      <w:r w:rsidRPr="00655CEB">
        <w:rPr>
          <w:rFonts w:ascii="新宋体" w:eastAsia="新宋体" w:hAnsi="新宋体" w:cs="Times New Roman" w:hint="eastAsia"/>
          <w:szCs w:val="24"/>
        </w:rPr>
        <w:tab/>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02火灾自动报警系统</w:t>
      </w:r>
      <w:r w:rsidRPr="00655CEB">
        <w:rPr>
          <w:rFonts w:ascii="新宋体" w:eastAsia="新宋体" w:hAnsi="新宋体" w:cs="Times New Roman" w:hint="eastAsia"/>
          <w:szCs w:val="24"/>
        </w:rPr>
        <w:tab/>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03消防给水</w:t>
      </w:r>
      <w:r w:rsidRPr="00655CEB">
        <w:rPr>
          <w:rFonts w:ascii="新宋体" w:eastAsia="新宋体" w:hAnsi="新宋体" w:cs="Times New Roman" w:hint="eastAsia"/>
          <w:szCs w:val="24"/>
        </w:rPr>
        <w:tab/>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04消火栓系统</w:t>
      </w:r>
      <w:r w:rsidRPr="00655CEB">
        <w:rPr>
          <w:rFonts w:ascii="新宋体" w:eastAsia="新宋体" w:hAnsi="新宋体" w:cs="Times New Roman" w:hint="eastAsia"/>
          <w:szCs w:val="24"/>
        </w:rPr>
        <w:tab/>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05自动喷水灭火系统</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06防排烟系统</w:t>
      </w:r>
      <w:r w:rsidRPr="00655CEB">
        <w:rPr>
          <w:rFonts w:ascii="新宋体" w:eastAsia="新宋体" w:hAnsi="新宋体" w:cs="Times New Roman" w:hint="eastAsia"/>
          <w:szCs w:val="24"/>
        </w:rPr>
        <w:tab/>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07防火分隔设施□</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08气体灭火系统</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09应急照明和疏散指示标志系统</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10建筑灭火器</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11其他</w:t>
      </w:r>
      <w:r w:rsidRPr="00655CEB">
        <w:rPr>
          <w:rFonts w:ascii="新宋体" w:eastAsia="新宋体" w:hAnsi="新宋体" w:cs="Times New Roman" w:hint="eastAsia"/>
          <w:szCs w:val="24"/>
        </w:rPr>
        <w:tab/>
      </w:r>
    </w:p>
    <w:p w:rsidR="00655CEB" w:rsidRPr="00655CEB" w:rsidRDefault="00655CEB" w:rsidP="00655CEB">
      <w:pPr>
        <w:spacing w:line="360" w:lineRule="auto"/>
        <w:rPr>
          <w:rFonts w:ascii="新宋体" w:eastAsia="新宋体" w:hAnsi="新宋体" w:cs="Times New Roman"/>
          <w:b/>
          <w:szCs w:val="24"/>
        </w:rPr>
      </w:pPr>
      <w:r w:rsidRPr="00655CEB">
        <w:rPr>
          <w:rFonts w:ascii="新宋体" w:eastAsia="新宋体" w:hAnsi="新宋体" w:cs="Times New Roman" w:hint="eastAsia"/>
          <w:b/>
          <w:szCs w:val="24"/>
        </w:rPr>
        <w:t>3. 项目检测人员架构及配置要求</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（1）项目检测人员架构及配置要求管理岗位要求(1人)：具备注册消防工程师，熟悉国家消防法规，精通消防设备检测业务流程；</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（2）检测岗位要求：不少于15人需持中级建（构）筑物消防员证，且不少于2人持有电工</w:t>
      </w:r>
      <w:r w:rsidRPr="00655CEB">
        <w:rPr>
          <w:rFonts w:ascii="新宋体" w:eastAsia="新宋体" w:hAnsi="新宋体" w:cs="Times New Roman" w:hint="eastAsia"/>
          <w:szCs w:val="24"/>
        </w:rPr>
        <w:lastRenderedPageBreak/>
        <w:t>操作证，具有中级建（构）筑物消防员证可同时具有电工操作证。</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3）技术支持人员要求：技术支持人员系消防专业工程师，熟悉掌握消防自动报警系统原理和编程操作，并经消防系统主控设备生产厂或其授权单位专业培训，具备消防主控设备软、硬件维护和保养能力。技术支持人员应在提前约定时间内，及时到现场处理相关问题（说明项）。</w:t>
      </w:r>
    </w:p>
    <w:p w:rsidR="00655CEB" w:rsidRPr="00655CEB" w:rsidRDefault="00655CEB" w:rsidP="00655CEB">
      <w:pPr>
        <w:spacing w:line="360" w:lineRule="auto"/>
        <w:rPr>
          <w:rFonts w:ascii="新宋体" w:eastAsia="新宋体" w:hAnsi="新宋体" w:cs="Times New Roman"/>
          <w:b/>
          <w:szCs w:val="24"/>
        </w:rPr>
      </w:pPr>
      <w:r w:rsidRPr="00655CEB">
        <w:rPr>
          <w:rFonts w:ascii="新宋体" w:eastAsia="新宋体" w:hAnsi="新宋体" w:cs="Times New Roman" w:hint="eastAsia"/>
          <w:b/>
          <w:szCs w:val="24"/>
        </w:rPr>
        <w:t>4.</w:t>
      </w:r>
      <w:r w:rsidRPr="00655CEB">
        <w:rPr>
          <w:rFonts w:ascii="Times New Roman" w:eastAsia="宋体" w:hAnsi="Times New Roman" w:cs="Times New Roman" w:hint="eastAsia"/>
          <w:b/>
          <w:szCs w:val="24"/>
        </w:rPr>
        <w:t xml:space="preserve"> </w:t>
      </w:r>
      <w:r w:rsidRPr="00655CEB">
        <w:rPr>
          <w:rFonts w:ascii="新宋体" w:eastAsia="新宋体" w:hAnsi="新宋体" w:cs="Times New Roman" w:hint="eastAsia"/>
          <w:b/>
          <w:szCs w:val="24"/>
        </w:rPr>
        <w:t>检测方案编制必须依据国家相关消防法规。</w:t>
      </w:r>
    </w:p>
    <w:p w:rsidR="00655CEB" w:rsidRPr="00655CEB" w:rsidRDefault="00655CEB" w:rsidP="00655CEB">
      <w:pPr>
        <w:spacing w:line="360" w:lineRule="auto"/>
        <w:rPr>
          <w:rFonts w:ascii="新宋体" w:eastAsia="新宋体" w:hAnsi="新宋体" w:cs="Times New Roman"/>
          <w:b/>
          <w:szCs w:val="24"/>
        </w:rPr>
      </w:pPr>
      <w:r w:rsidRPr="00655CEB">
        <w:rPr>
          <w:rFonts w:ascii="新宋体" w:eastAsia="新宋体" w:hAnsi="新宋体" w:cs="Times New Roman" w:hint="eastAsia"/>
          <w:b/>
          <w:szCs w:val="24"/>
        </w:rPr>
        <w:t>5.</w:t>
      </w:r>
      <w:r w:rsidRPr="00655CEB">
        <w:rPr>
          <w:rFonts w:ascii="Times New Roman" w:eastAsia="宋体" w:hAnsi="Times New Roman" w:cs="Times New Roman" w:hint="eastAsia"/>
          <w:b/>
          <w:szCs w:val="24"/>
        </w:rPr>
        <w:t xml:space="preserve"> </w:t>
      </w:r>
      <w:r w:rsidRPr="00655CEB">
        <w:rPr>
          <w:rFonts w:ascii="Times New Roman" w:eastAsia="宋体" w:hAnsi="Times New Roman" w:cs="Times New Roman" w:hint="eastAsia"/>
          <w:b/>
          <w:szCs w:val="24"/>
        </w:rPr>
        <w:t>★</w:t>
      </w:r>
      <w:r w:rsidRPr="00655CEB">
        <w:rPr>
          <w:rFonts w:ascii="新宋体" w:eastAsia="新宋体" w:hAnsi="新宋体" w:cs="Times New Roman" w:hint="eastAsia"/>
          <w:b/>
          <w:szCs w:val="24"/>
        </w:rPr>
        <w:t>检测要求</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(1)</w:t>
      </w:r>
      <w:r w:rsidRPr="00655CEB">
        <w:rPr>
          <w:rFonts w:ascii="新宋体" w:eastAsia="新宋体" w:hAnsi="新宋体" w:cs="Times New Roman" w:hint="eastAsia"/>
          <w:szCs w:val="24"/>
        </w:rPr>
        <w:tab/>
        <w:t>中标人在签定消防检测合同后，需配备足够的具有相关工作经验的技术人员，按期完成检测工作，出具检测报告。</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(2)</w:t>
      </w:r>
      <w:r w:rsidRPr="00655CEB">
        <w:rPr>
          <w:rFonts w:ascii="新宋体" w:eastAsia="新宋体" w:hAnsi="新宋体" w:cs="Times New Roman" w:hint="eastAsia"/>
          <w:szCs w:val="24"/>
        </w:rPr>
        <w:tab/>
        <w:t>如检测报告结果判定为不合格，应免费出具不合格意见、整改方案（含工程量清单及预估造价）。整改完后，再次提供复检直到符合消防要求并出具报告，提交相应上级管理部门或公安消防部门备案。</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(3)</w:t>
      </w:r>
      <w:r w:rsidRPr="00655CEB">
        <w:rPr>
          <w:rFonts w:ascii="新宋体" w:eastAsia="新宋体" w:hAnsi="新宋体" w:cs="Times New Roman" w:hint="eastAsia"/>
          <w:szCs w:val="24"/>
        </w:rPr>
        <w:tab/>
        <w:t>招标人整改完成后，免费提供一次复检。</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(4)</w:t>
      </w:r>
      <w:r w:rsidRPr="00655CEB">
        <w:rPr>
          <w:rFonts w:ascii="新宋体" w:eastAsia="新宋体" w:hAnsi="新宋体" w:cs="Times New Roman" w:hint="eastAsia"/>
          <w:szCs w:val="24"/>
        </w:rPr>
        <w:tab/>
        <w:t>出具检测报告后并配合提送消防（相应上级管理部门）安全部门备案。</w:t>
      </w:r>
    </w:p>
    <w:p w:rsidR="00655CEB" w:rsidRPr="00655CEB" w:rsidRDefault="00655CEB" w:rsidP="00655CEB">
      <w:pPr>
        <w:spacing w:line="360" w:lineRule="auto"/>
        <w:rPr>
          <w:rFonts w:ascii="新宋体" w:eastAsia="新宋体" w:hAnsi="新宋体" w:cs="Times New Roman"/>
          <w:b/>
          <w:szCs w:val="24"/>
        </w:rPr>
      </w:pPr>
      <w:r w:rsidRPr="00655CEB">
        <w:rPr>
          <w:rFonts w:ascii="新宋体" w:eastAsia="新宋体" w:hAnsi="新宋体" w:cs="Times New Roman" w:hint="eastAsia"/>
          <w:b/>
          <w:szCs w:val="24"/>
        </w:rPr>
        <w:t>6.</w:t>
      </w:r>
      <w:r w:rsidRPr="00655CEB">
        <w:rPr>
          <w:rFonts w:ascii="Times New Roman" w:eastAsia="宋体" w:hAnsi="Times New Roman" w:cs="Times New Roman" w:hint="eastAsia"/>
          <w:b/>
          <w:szCs w:val="24"/>
        </w:rPr>
        <w:t xml:space="preserve"> </w:t>
      </w:r>
      <w:r w:rsidRPr="00655CEB">
        <w:rPr>
          <w:rFonts w:ascii="Times New Roman" w:eastAsia="宋体" w:hAnsi="Times New Roman" w:cs="Times New Roman" w:hint="eastAsia"/>
          <w:b/>
          <w:szCs w:val="24"/>
        </w:rPr>
        <w:t>★</w:t>
      </w:r>
      <w:r w:rsidRPr="00655CEB">
        <w:rPr>
          <w:rFonts w:ascii="新宋体" w:eastAsia="新宋体" w:hAnsi="新宋体" w:cs="Times New Roman" w:hint="eastAsia"/>
          <w:b/>
          <w:szCs w:val="24"/>
        </w:rPr>
        <w:t>其他要求</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(1)招标人在本招标书中提供的所有资料，仅供投标人投标参考之用，不得外泄第三方或用于其他用途。</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(2)项目检测过程要有真实记录，所需照片及视频要求如下：</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1)</w:t>
      </w:r>
      <w:r w:rsidRPr="00655CEB">
        <w:rPr>
          <w:rFonts w:ascii="新宋体" w:eastAsia="新宋体" w:hAnsi="新宋体" w:cs="Times New Roman" w:hint="eastAsia"/>
          <w:szCs w:val="24"/>
        </w:rPr>
        <w:tab/>
        <w:t>探测器、手动报警按钮、消火栓按钮、电话等单点测试视频每段不小于2分钟；</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2)</w:t>
      </w:r>
      <w:r w:rsidRPr="00655CEB">
        <w:rPr>
          <w:rFonts w:ascii="新宋体" w:eastAsia="新宋体" w:hAnsi="新宋体" w:cs="Times New Roman" w:hint="eastAsia"/>
          <w:szCs w:val="24"/>
        </w:rPr>
        <w:tab/>
        <w:t>消火栓静压、动压测试视频每段不小于3分钟；</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3)</w:t>
      </w:r>
      <w:r w:rsidRPr="00655CEB">
        <w:rPr>
          <w:rFonts w:ascii="新宋体" w:eastAsia="新宋体" w:hAnsi="新宋体" w:cs="Times New Roman" w:hint="eastAsia"/>
          <w:szCs w:val="24"/>
        </w:rPr>
        <w:tab/>
        <w:t>联动测试视频要求：消火栓充实水柱实验视频、湿式报警阀联动测试视频、烟感联动广播、警铃的视频、气体联动测试视频、防排烟联动视频等；</w:t>
      </w:r>
    </w:p>
    <w:p w:rsidR="00655CEB" w:rsidRPr="00655CEB" w:rsidRDefault="00655CEB" w:rsidP="00655CEB">
      <w:pPr>
        <w:spacing w:line="360" w:lineRule="auto"/>
        <w:rPr>
          <w:rFonts w:ascii="新宋体" w:eastAsia="新宋体" w:hAnsi="新宋体" w:cs="Times New Roman"/>
          <w:szCs w:val="24"/>
        </w:rPr>
      </w:pPr>
      <w:r w:rsidRPr="00655CEB">
        <w:rPr>
          <w:rFonts w:ascii="新宋体" w:eastAsia="新宋体" w:hAnsi="新宋体" w:cs="Times New Roman" w:hint="eastAsia"/>
          <w:szCs w:val="24"/>
        </w:rPr>
        <w:t>4)</w:t>
      </w:r>
      <w:r w:rsidRPr="00655CEB">
        <w:rPr>
          <w:rFonts w:ascii="新宋体" w:eastAsia="新宋体" w:hAnsi="新宋体" w:cs="Times New Roman" w:hint="eastAsia"/>
          <w:szCs w:val="24"/>
        </w:rPr>
        <w:tab/>
        <w:t>中标人在检测期间，须对可能存在风险和危险区域设置警示标识并采取有效的预防防护措施。如作业前后发现因未设置任何警示或未采取有效预防防护措施而导致事故的，中标人除承担由此产生的全部法律责任外，还将受到采购人的处罚；如因此造成采购人或第三方财产损失、人身伤害的，中标人承担全部法律责任；如因中标人现场管理不当影响采购人正常运营而给采购人造成的损失的，中标人须承担经济赔偿责任。</w:t>
      </w:r>
    </w:p>
    <w:p w:rsidR="00655CEB" w:rsidRPr="00655CEB" w:rsidRDefault="00655CEB" w:rsidP="00655CEB">
      <w:pPr>
        <w:rPr>
          <w:rFonts w:ascii="新宋体" w:eastAsia="新宋体" w:hAnsi="新宋体" w:cs="Times New Roman"/>
          <w:b/>
          <w:szCs w:val="24"/>
        </w:rPr>
      </w:pPr>
    </w:p>
    <w:p w:rsidR="00655CEB" w:rsidRPr="00655CEB" w:rsidRDefault="00655CEB" w:rsidP="00655CEB">
      <w:pPr>
        <w:rPr>
          <w:rFonts w:ascii="新宋体" w:eastAsia="新宋体" w:hAnsi="新宋体" w:cs="宋体"/>
          <w:b/>
          <w:szCs w:val="21"/>
        </w:rPr>
      </w:pPr>
      <w:bookmarkStart w:id="0" w:name="_Toc16711654"/>
      <w:r w:rsidRPr="00655CEB">
        <w:rPr>
          <w:rFonts w:ascii="新宋体" w:eastAsia="新宋体" w:hAnsi="新宋体" w:cs="宋体" w:hint="eastAsia"/>
          <w:b/>
          <w:szCs w:val="21"/>
        </w:rPr>
        <w:t>（二）项目设备明细清单</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70"/>
        <w:gridCol w:w="523"/>
        <w:gridCol w:w="393"/>
        <w:gridCol w:w="450"/>
        <w:gridCol w:w="406"/>
        <w:gridCol w:w="406"/>
        <w:gridCol w:w="406"/>
        <w:gridCol w:w="407"/>
        <w:gridCol w:w="450"/>
        <w:gridCol w:w="407"/>
        <w:gridCol w:w="407"/>
        <w:gridCol w:w="450"/>
        <w:gridCol w:w="407"/>
        <w:gridCol w:w="407"/>
        <w:gridCol w:w="407"/>
        <w:gridCol w:w="407"/>
        <w:gridCol w:w="1133"/>
      </w:tblGrid>
      <w:tr w:rsidR="00655CEB" w:rsidRPr="00655CEB" w:rsidTr="002E65D0">
        <w:trPr>
          <w:trHeight w:val="510"/>
        </w:trPr>
        <w:tc>
          <w:tcPr>
            <w:tcW w:w="799" w:type="pct"/>
            <w:gridSpan w:val="2"/>
            <w:tcBorders>
              <w:tl2br w:val="single" w:sz="4" w:space="0" w:color="auto"/>
            </w:tcBorders>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kern w:val="0"/>
                <w:szCs w:val="21"/>
                <w:lang w:bidi="ar"/>
              </w:rPr>
            </w:pPr>
            <w:r w:rsidRPr="00655CEB">
              <w:rPr>
                <w:rFonts w:ascii="宋体" w:eastAsia="宋体" w:hAnsi="宋体" w:cs="宋体" w:hint="eastAsia"/>
                <w:color w:val="000000"/>
                <w:kern w:val="0"/>
                <w:szCs w:val="21"/>
                <w:lang w:bidi="ar"/>
              </w:rPr>
              <w:t xml:space="preserve">      </w:t>
            </w:r>
          </w:p>
          <w:p w:rsidR="00655CEB" w:rsidRPr="00655CEB" w:rsidRDefault="00655CEB" w:rsidP="00655CEB">
            <w:pPr>
              <w:widowControl/>
              <w:jc w:val="center"/>
              <w:textAlignment w:val="center"/>
              <w:rPr>
                <w:rFonts w:ascii="宋体" w:eastAsia="宋体" w:hAnsi="宋体" w:cs="宋体"/>
                <w:color w:val="000000"/>
                <w:kern w:val="0"/>
                <w:szCs w:val="21"/>
                <w:lang w:bidi="ar"/>
              </w:rPr>
            </w:pPr>
            <w:r w:rsidRPr="00655CEB">
              <w:rPr>
                <w:rFonts w:ascii="宋体" w:eastAsia="宋体" w:hAnsi="宋体" w:cs="宋体" w:hint="eastAsia"/>
                <w:color w:val="000000"/>
                <w:kern w:val="0"/>
                <w:szCs w:val="21"/>
                <w:lang w:bidi="ar"/>
              </w:rPr>
              <w:t xml:space="preserve">     器材数</w:t>
            </w:r>
            <w:r w:rsidRPr="00655CEB">
              <w:rPr>
                <w:rFonts w:ascii="宋体" w:eastAsia="宋体" w:hAnsi="宋体" w:cs="宋体" w:hint="eastAsia"/>
                <w:color w:val="000000"/>
                <w:kern w:val="0"/>
                <w:szCs w:val="21"/>
                <w:lang w:bidi="ar"/>
              </w:rPr>
              <w:lastRenderedPageBreak/>
              <w:t>量</w:t>
            </w:r>
          </w:p>
          <w:p w:rsidR="00655CEB" w:rsidRPr="00655CEB" w:rsidRDefault="00655CEB" w:rsidP="00655CEB">
            <w:pPr>
              <w:widowControl/>
              <w:jc w:val="center"/>
              <w:textAlignment w:val="center"/>
              <w:rPr>
                <w:rFonts w:ascii="宋体" w:eastAsia="宋体" w:hAnsi="宋体" w:cs="宋体"/>
                <w:color w:val="000000"/>
                <w:kern w:val="0"/>
                <w:szCs w:val="21"/>
                <w:lang w:bidi="ar"/>
              </w:rPr>
            </w:pPr>
          </w:p>
          <w:p w:rsidR="00655CEB" w:rsidRPr="00655CEB" w:rsidRDefault="00655CEB" w:rsidP="00655CEB">
            <w:pPr>
              <w:widowControl/>
              <w:jc w:val="center"/>
              <w:textAlignment w:val="center"/>
              <w:rPr>
                <w:rFonts w:ascii="宋体" w:eastAsia="宋体" w:hAnsi="宋体" w:cs="宋体"/>
                <w:color w:val="000000"/>
                <w:kern w:val="0"/>
                <w:szCs w:val="21"/>
                <w:lang w:bidi="ar"/>
              </w:rPr>
            </w:pPr>
          </w:p>
          <w:p w:rsidR="00655CEB" w:rsidRPr="00655CEB" w:rsidRDefault="00655CEB" w:rsidP="00655CEB">
            <w:pPr>
              <w:widowControl/>
              <w:jc w:val="left"/>
              <w:textAlignment w:val="center"/>
              <w:rPr>
                <w:rFonts w:ascii="宋体" w:eastAsia="宋体" w:hAnsi="宋体" w:cs="宋体"/>
                <w:color w:val="000000"/>
                <w:kern w:val="0"/>
                <w:szCs w:val="21"/>
                <w:lang w:bidi="ar"/>
              </w:rPr>
            </w:pPr>
            <w:r w:rsidRPr="00655CEB">
              <w:rPr>
                <w:rFonts w:ascii="宋体" w:eastAsia="宋体" w:hAnsi="宋体" w:cs="宋体" w:hint="eastAsia"/>
                <w:color w:val="000000"/>
                <w:kern w:val="0"/>
                <w:szCs w:val="21"/>
                <w:lang w:bidi="ar"/>
              </w:rPr>
              <w:t xml:space="preserve">   楼宇</w:t>
            </w:r>
          </w:p>
          <w:p w:rsidR="00655CEB" w:rsidRPr="00655CEB" w:rsidRDefault="00655CEB" w:rsidP="00655CEB">
            <w:pPr>
              <w:widowControl/>
              <w:jc w:val="center"/>
              <w:textAlignment w:val="center"/>
              <w:rPr>
                <w:rFonts w:ascii="宋体" w:eastAsia="宋体" w:hAnsi="宋体" w:cs="宋体"/>
                <w:color w:val="000000"/>
                <w:szCs w:val="21"/>
              </w:rPr>
            </w:pPr>
          </w:p>
        </w:tc>
        <w:tc>
          <w:tcPr>
            <w:tcW w:w="249"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消防</w:t>
            </w:r>
            <w:r w:rsidRPr="00655CEB">
              <w:rPr>
                <w:rFonts w:ascii="宋体" w:eastAsia="宋体" w:hAnsi="宋体" w:cs="宋体" w:hint="eastAsia"/>
                <w:color w:val="000000"/>
                <w:kern w:val="0"/>
                <w:szCs w:val="21"/>
                <w:lang w:bidi="ar"/>
              </w:rPr>
              <w:lastRenderedPageBreak/>
              <w:t>主机</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烟感器</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消防</w:t>
            </w:r>
            <w:r w:rsidRPr="00655CEB">
              <w:rPr>
                <w:rFonts w:ascii="宋体" w:eastAsia="宋体" w:hAnsi="宋体" w:cs="宋体" w:hint="eastAsia"/>
                <w:color w:val="000000"/>
                <w:kern w:val="0"/>
                <w:szCs w:val="21"/>
                <w:lang w:bidi="ar"/>
              </w:rPr>
              <w:lastRenderedPageBreak/>
              <w:t>广播</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按钮</w:t>
            </w:r>
            <w:r w:rsidRPr="00655CEB">
              <w:rPr>
                <w:rFonts w:ascii="宋体" w:eastAsia="宋体" w:hAnsi="宋体" w:cs="宋体" w:hint="eastAsia"/>
                <w:color w:val="000000"/>
                <w:kern w:val="0"/>
                <w:szCs w:val="21"/>
                <w:lang w:bidi="ar"/>
              </w:rPr>
              <w:lastRenderedPageBreak/>
              <w:t>警铃</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输入</w:t>
            </w:r>
            <w:r w:rsidRPr="00655CEB">
              <w:rPr>
                <w:rFonts w:ascii="宋体" w:eastAsia="宋体" w:hAnsi="宋体" w:cs="宋体" w:hint="eastAsia"/>
                <w:color w:val="000000"/>
                <w:kern w:val="0"/>
                <w:szCs w:val="21"/>
                <w:lang w:bidi="ar"/>
              </w:rPr>
              <w:lastRenderedPageBreak/>
              <w:t>模块</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控制</w:t>
            </w:r>
            <w:r w:rsidRPr="00655CEB">
              <w:rPr>
                <w:rFonts w:ascii="宋体" w:eastAsia="宋体" w:hAnsi="宋体" w:cs="宋体" w:hint="eastAsia"/>
                <w:color w:val="000000"/>
                <w:kern w:val="0"/>
                <w:szCs w:val="21"/>
                <w:lang w:bidi="ar"/>
              </w:rPr>
              <w:lastRenderedPageBreak/>
              <w:t>模块</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喷淋</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消火</w:t>
            </w:r>
            <w:r w:rsidRPr="00655CEB">
              <w:rPr>
                <w:rFonts w:ascii="宋体" w:eastAsia="宋体" w:hAnsi="宋体" w:cs="宋体" w:hint="eastAsia"/>
                <w:color w:val="000000"/>
                <w:kern w:val="0"/>
                <w:szCs w:val="21"/>
                <w:lang w:bidi="ar"/>
              </w:rPr>
              <w:lastRenderedPageBreak/>
              <w:t>栓</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地上</w:t>
            </w:r>
            <w:r w:rsidRPr="00655CEB">
              <w:rPr>
                <w:rFonts w:ascii="宋体" w:eastAsia="宋体" w:hAnsi="宋体" w:cs="宋体" w:hint="eastAsia"/>
                <w:color w:val="000000"/>
                <w:kern w:val="0"/>
                <w:szCs w:val="21"/>
                <w:lang w:bidi="ar"/>
              </w:rPr>
              <w:lastRenderedPageBreak/>
              <w:t>栓</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灭火器</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水泵</w:t>
            </w:r>
            <w:r w:rsidRPr="00655CEB">
              <w:rPr>
                <w:rFonts w:ascii="宋体" w:eastAsia="宋体" w:hAnsi="宋体" w:cs="宋体" w:hint="eastAsia"/>
                <w:color w:val="000000"/>
                <w:kern w:val="0"/>
                <w:szCs w:val="21"/>
                <w:lang w:bidi="ar"/>
              </w:rPr>
              <w:lastRenderedPageBreak/>
              <w:t>接合器</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防毒</w:t>
            </w:r>
            <w:r w:rsidRPr="00655CEB">
              <w:rPr>
                <w:rFonts w:ascii="宋体" w:eastAsia="宋体" w:hAnsi="宋体" w:cs="宋体" w:hint="eastAsia"/>
                <w:color w:val="000000"/>
                <w:kern w:val="0"/>
                <w:szCs w:val="21"/>
                <w:lang w:bidi="ar"/>
              </w:rPr>
              <w:lastRenderedPageBreak/>
              <w:t>面具</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应急</w:t>
            </w:r>
            <w:r w:rsidRPr="00655CEB">
              <w:rPr>
                <w:rFonts w:ascii="宋体" w:eastAsia="宋体" w:hAnsi="宋体" w:cs="宋体" w:hint="eastAsia"/>
                <w:color w:val="000000"/>
                <w:kern w:val="0"/>
                <w:szCs w:val="21"/>
                <w:lang w:bidi="ar"/>
              </w:rPr>
              <w:lastRenderedPageBreak/>
              <w:t>灯</w:t>
            </w:r>
          </w:p>
        </w:tc>
        <w:tc>
          <w:tcPr>
            <w:tcW w:w="257"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灭火</w:t>
            </w:r>
            <w:r w:rsidRPr="00655CEB">
              <w:rPr>
                <w:rFonts w:ascii="宋体" w:eastAsia="宋体" w:hAnsi="宋体" w:cs="宋体" w:hint="eastAsia"/>
                <w:color w:val="000000"/>
                <w:kern w:val="0"/>
                <w:szCs w:val="21"/>
                <w:lang w:bidi="ar"/>
              </w:rPr>
              <w:lastRenderedPageBreak/>
              <w:t>箱</w:t>
            </w:r>
          </w:p>
        </w:tc>
        <w:tc>
          <w:tcPr>
            <w:tcW w:w="615" w:type="pct"/>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灭火球</w:t>
            </w:r>
          </w:p>
        </w:tc>
      </w:tr>
      <w:tr w:rsidR="00655CEB" w:rsidRPr="00655CEB" w:rsidTr="002E65D0">
        <w:trPr>
          <w:trHeight w:val="510"/>
        </w:trPr>
        <w:tc>
          <w:tcPr>
            <w:tcW w:w="472" w:type="pct"/>
            <w:vMerge w:val="restar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一监区</w:t>
            </w: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厂房</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112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438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40</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监舍</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31</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16</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val="restar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二监区</w:t>
            </w: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厂房</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112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438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33</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监舍</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11</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val="restar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三监区</w:t>
            </w: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厂房</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112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438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32</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监舍</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31</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39</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val="restar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四监区</w:t>
            </w: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厂房</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112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438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41</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监舍</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val="restar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五监区</w:t>
            </w: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厂房</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112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438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31</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监舍</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31</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39</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13</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val="restar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六监区</w:t>
            </w: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厂房</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112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438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30</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监舍</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val="restar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七监区</w:t>
            </w: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厂房</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112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438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32</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监舍</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31</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39</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val="restar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入监监区</w:t>
            </w: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厂房</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112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438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27</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监舍</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val="restar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后勤监区</w:t>
            </w: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伙房</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11</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472" w:type="pct"/>
            <w:vMerge/>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32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宿舍</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9</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外厂房</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25</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狱部办公楼</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236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19</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640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615"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22个灭火球</w:t>
            </w: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警官活动中心</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98</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254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615"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25公斤6支</w:t>
            </w: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1#宿舍</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22</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2#宿舍</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27</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lastRenderedPageBreak/>
              <w:t>3#、4#宿舍</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22</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60</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615"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25公斤1支</w:t>
            </w: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护卫楼</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25</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615"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25公斤6支</w:t>
            </w: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变电房</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18</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会见楼</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67</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14</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大队办公楼</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312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615"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25公斤1支</w:t>
            </w: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武警楼</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12</w:t>
            </w:r>
          </w:p>
        </w:tc>
        <w:tc>
          <w:tcPr>
            <w:tcW w:w="615"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25公斤1支</w:t>
            </w: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教学楼</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28</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9</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615"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25公斤4支</w:t>
            </w: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监狱医院</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18</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22</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警察训练中心</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9</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13</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多层停车库</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489</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816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42</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50</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37</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洗衣中心</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98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9</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15</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12</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32</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出监中心</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91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八监区</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w:t>
            </w:r>
          </w:p>
        </w:tc>
        <w:tc>
          <w:tcPr>
            <w:tcW w:w="615"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25公斤1支</w:t>
            </w: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花场</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14</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w:t>
            </w:r>
          </w:p>
        </w:tc>
        <w:tc>
          <w:tcPr>
            <w:tcW w:w="615"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25公斤1支</w:t>
            </w: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公共区域</w:t>
            </w:r>
          </w:p>
        </w:tc>
        <w:tc>
          <w:tcPr>
            <w:tcW w:w="249"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16</w:t>
            </w: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257"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r w:rsidR="00655CEB" w:rsidRPr="00655CEB" w:rsidTr="002E65D0">
        <w:trPr>
          <w:trHeight w:val="510"/>
        </w:trPr>
        <w:tc>
          <w:tcPr>
            <w:tcW w:w="799" w:type="pct"/>
            <w:gridSpan w:val="2"/>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合计</w:t>
            </w:r>
          </w:p>
        </w:tc>
        <w:tc>
          <w:tcPr>
            <w:tcW w:w="249"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2138</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986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181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171</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106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5617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807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37</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1316</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74</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419</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903</w:t>
            </w:r>
          </w:p>
        </w:tc>
        <w:tc>
          <w:tcPr>
            <w:tcW w:w="257" w:type="pct"/>
            <w:noWrap/>
            <w:tcMar>
              <w:top w:w="15" w:type="dxa"/>
              <w:left w:w="15" w:type="dxa"/>
              <w:right w:w="15" w:type="dxa"/>
            </w:tcMar>
            <w:vAlign w:val="center"/>
          </w:tcPr>
          <w:p w:rsidR="00655CEB" w:rsidRPr="00655CEB" w:rsidRDefault="00655CEB" w:rsidP="00655CEB">
            <w:pPr>
              <w:widowControl/>
              <w:jc w:val="center"/>
              <w:textAlignment w:val="center"/>
              <w:rPr>
                <w:rFonts w:ascii="宋体" w:eastAsia="宋体" w:hAnsi="宋体" w:cs="宋体"/>
                <w:color w:val="000000"/>
                <w:szCs w:val="21"/>
              </w:rPr>
            </w:pPr>
            <w:r w:rsidRPr="00655CEB">
              <w:rPr>
                <w:rFonts w:ascii="宋体" w:eastAsia="宋体" w:hAnsi="宋体" w:cs="宋体" w:hint="eastAsia"/>
                <w:color w:val="000000"/>
                <w:kern w:val="0"/>
                <w:szCs w:val="21"/>
                <w:lang w:bidi="ar"/>
              </w:rPr>
              <w:t>583</w:t>
            </w:r>
          </w:p>
        </w:tc>
        <w:tc>
          <w:tcPr>
            <w:tcW w:w="615" w:type="pct"/>
            <w:noWrap/>
            <w:tcMar>
              <w:top w:w="15" w:type="dxa"/>
              <w:left w:w="15" w:type="dxa"/>
              <w:right w:w="15" w:type="dxa"/>
            </w:tcMar>
            <w:vAlign w:val="center"/>
          </w:tcPr>
          <w:p w:rsidR="00655CEB" w:rsidRPr="00655CEB" w:rsidRDefault="00655CEB" w:rsidP="00655CEB">
            <w:pPr>
              <w:jc w:val="center"/>
              <w:rPr>
                <w:rFonts w:ascii="宋体" w:eastAsia="宋体" w:hAnsi="宋体" w:cs="宋体"/>
                <w:color w:val="000000"/>
                <w:szCs w:val="21"/>
              </w:rPr>
            </w:pPr>
          </w:p>
        </w:tc>
      </w:tr>
    </w:tbl>
    <w:p w:rsidR="00655CEB" w:rsidRPr="00655CEB" w:rsidRDefault="00655CEB" w:rsidP="00655CEB">
      <w:pPr>
        <w:spacing w:line="0" w:lineRule="atLeast"/>
        <w:rPr>
          <w:rFonts w:ascii="宋体" w:eastAsia="宋体" w:hAnsi="宋体" w:cs="Times New Roman"/>
          <w:b/>
          <w:sz w:val="28"/>
          <w:szCs w:val="28"/>
        </w:rPr>
      </w:pPr>
    </w:p>
    <w:p w:rsidR="00655CEB" w:rsidRPr="00655CEB" w:rsidRDefault="00655CEB" w:rsidP="00655CEB">
      <w:pPr>
        <w:rPr>
          <w:rFonts w:ascii="新宋体" w:eastAsia="新宋体" w:hAnsi="新宋体" w:cs="宋体"/>
          <w:b/>
          <w:szCs w:val="21"/>
        </w:rPr>
      </w:pPr>
      <w:bookmarkStart w:id="1" w:name="_Toc16711655"/>
      <w:r w:rsidRPr="00655CEB">
        <w:rPr>
          <w:rFonts w:ascii="新宋体" w:eastAsia="新宋体" w:hAnsi="新宋体" w:cs="宋体" w:hint="eastAsia"/>
          <w:b/>
          <w:szCs w:val="21"/>
        </w:rPr>
        <w:t>（三）建筑消防设施检测区域面积清单一览表</w:t>
      </w:r>
      <w:bookmarkEnd w:id="1"/>
    </w:p>
    <w:tbl>
      <w:tblPr>
        <w:tblW w:w="5000" w:type="pct"/>
        <w:jc w:val="center"/>
        <w:tblLook w:val="0000" w:firstRow="0" w:lastRow="0" w:firstColumn="0" w:lastColumn="0" w:noHBand="0" w:noVBand="0"/>
      </w:tblPr>
      <w:tblGrid>
        <w:gridCol w:w="1406"/>
        <w:gridCol w:w="2683"/>
        <w:gridCol w:w="2403"/>
        <w:gridCol w:w="2030"/>
      </w:tblGrid>
      <w:tr w:rsidR="00655CEB" w:rsidRPr="00655CEB" w:rsidTr="002E65D0">
        <w:trPr>
          <w:trHeight w:val="312"/>
          <w:jc w:val="center"/>
        </w:trPr>
        <w:tc>
          <w:tcPr>
            <w:tcW w:w="825" w:type="pct"/>
            <w:tcBorders>
              <w:top w:val="single" w:sz="8" w:space="0" w:color="000000"/>
              <w:left w:val="single" w:sz="8" w:space="0" w:color="000000"/>
              <w:bottom w:val="single" w:sz="8" w:space="0" w:color="000000"/>
              <w:right w:val="single" w:sz="8" w:space="0" w:color="000000"/>
            </w:tcBorders>
            <w:vAlign w:val="center"/>
          </w:tcPr>
          <w:p w:rsidR="00655CEB" w:rsidRPr="00655CEB" w:rsidRDefault="00655CEB" w:rsidP="00655CEB">
            <w:pPr>
              <w:widowControl/>
              <w:jc w:val="center"/>
              <w:rPr>
                <w:rFonts w:ascii="宋体" w:eastAsia="宋体" w:hAnsi="宋体" w:cs="宋体"/>
                <w:b/>
                <w:bCs/>
                <w:kern w:val="0"/>
                <w:szCs w:val="21"/>
              </w:rPr>
            </w:pPr>
            <w:r w:rsidRPr="00655CEB">
              <w:rPr>
                <w:rFonts w:ascii="宋体" w:eastAsia="宋体" w:hAnsi="宋体" w:cs="宋体" w:hint="eastAsia"/>
                <w:b/>
                <w:bCs/>
                <w:kern w:val="0"/>
                <w:szCs w:val="21"/>
              </w:rPr>
              <w:t>序号</w:t>
            </w:r>
          </w:p>
        </w:tc>
        <w:tc>
          <w:tcPr>
            <w:tcW w:w="1574" w:type="pct"/>
            <w:tcBorders>
              <w:top w:val="single" w:sz="8" w:space="0" w:color="000000"/>
              <w:left w:val="nil"/>
              <w:bottom w:val="single" w:sz="8" w:space="0" w:color="auto"/>
              <w:right w:val="single" w:sz="8" w:space="0" w:color="000000"/>
            </w:tcBorders>
            <w:vAlign w:val="center"/>
          </w:tcPr>
          <w:p w:rsidR="00655CEB" w:rsidRPr="00655CEB" w:rsidRDefault="00655CEB" w:rsidP="00655CEB">
            <w:pPr>
              <w:widowControl/>
              <w:jc w:val="center"/>
              <w:rPr>
                <w:rFonts w:ascii="宋体" w:eastAsia="宋体" w:hAnsi="宋体" w:cs="宋体"/>
                <w:b/>
                <w:bCs/>
                <w:kern w:val="0"/>
                <w:szCs w:val="21"/>
              </w:rPr>
            </w:pPr>
            <w:r w:rsidRPr="00655CEB">
              <w:rPr>
                <w:rFonts w:ascii="宋体" w:eastAsia="宋体" w:hAnsi="宋体" w:cs="宋体" w:hint="eastAsia"/>
                <w:b/>
                <w:bCs/>
                <w:kern w:val="0"/>
                <w:szCs w:val="21"/>
              </w:rPr>
              <w:t>楼宇名称</w:t>
            </w:r>
          </w:p>
        </w:tc>
        <w:tc>
          <w:tcPr>
            <w:tcW w:w="1410" w:type="pct"/>
            <w:tcBorders>
              <w:top w:val="single" w:sz="8" w:space="0" w:color="000000"/>
              <w:left w:val="nil"/>
              <w:bottom w:val="single" w:sz="8" w:space="0" w:color="auto"/>
              <w:right w:val="single" w:sz="8" w:space="0" w:color="000000"/>
            </w:tcBorders>
            <w:vAlign w:val="center"/>
          </w:tcPr>
          <w:p w:rsidR="00655CEB" w:rsidRPr="00655CEB" w:rsidRDefault="00655CEB" w:rsidP="00655CEB">
            <w:pPr>
              <w:widowControl/>
              <w:jc w:val="center"/>
              <w:rPr>
                <w:rFonts w:ascii="宋体" w:eastAsia="宋体" w:hAnsi="宋体" w:cs="宋体"/>
                <w:b/>
                <w:bCs/>
                <w:kern w:val="0"/>
                <w:szCs w:val="21"/>
              </w:rPr>
            </w:pPr>
            <w:r w:rsidRPr="00655CEB">
              <w:rPr>
                <w:rFonts w:ascii="宋体" w:eastAsia="宋体" w:hAnsi="宋体" w:cs="宋体" w:hint="eastAsia"/>
                <w:b/>
                <w:bCs/>
                <w:kern w:val="0"/>
                <w:szCs w:val="21"/>
              </w:rPr>
              <w:t>建筑面积</w:t>
            </w:r>
          </w:p>
        </w:tc>
        <w:tc>
          <w:tcPr>
            <w:tcW w:w="1191" w:type="pct"/>
            <w:tcBorders>
              <w:top w:val="single" w:sz="8" w:space="0" w:color="000000"/>
              <w:left w:val="nil"/>
              <w:bottom w:val="single" w:sz="8" w:space="0" w:color="auto"/>
              <w:right w:val="single" w:sz="8" w:space="0" w:color="000000"/>
            </w:tcBorders>
            <w:vAlign w:val="center"/>
          </w:tcPr>
          <w:p w:rsidR="00655CEB" w:rsidRPr="00655CEB" w:rsidRDefault="00655CEB" w:rsidP="00655CEB">
            <w:pPr>
              <w:widowControl/>
              <w:jc w:val="center"/>
              <w:rPr>
                <w:rFonts w:ascii="宋体" w:eastAsia="宋体" w:hAnsi="宋体" w:cs="宋体"/>
                <w:b/>
                <w:bCs/>
                <w:kern w:val="0"/>
                <w:szCs w:val="21"/>
              </w:rPr>
            </w:pPr>
            <w:r w:rsidRPr="00655CEB">
              <w:rPr>
                <w:rFonts w:ascii="宋体" w:eastAsia="宋体" w:hAnsi="宋体" w:cs="宋体" w:hint="eastAsia"/>
                <w:b/>
                <w:bCs/>
                <w:kern w:val="0"/>
                <w:szCs w:val="21"/>
              </w:rPr>
              <w:t>单位</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w:t>
            </w:r>
            <w:r w:rsidRPr="00655CEB">
              <w:rPr>
                <w:rFonts w:ascii="宋体" w:eastAsia="宋体" w:hAnsi="宋体" w:cs="Calibri" w:hint="eastAsia"/>
                <w:kern w:val="0"/>
                <w:szCs w:val="21"/>
              </w:rPr>
              <w:t>号监仓建筑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6863</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w:t>
            </w:r>
            <w:r w:rsidRPr="00655CEB">
              <w:rPr>
                <w:rFonts w:ascii="宋体" w:eastAsia="宋体" w:hAnsi="宋体" w:cs="Calibri" w:hint="eastAsia"/>
                <w:kern w:val="0"/>
                <w:szCs w:val="21"/>
              </w:rPr>
              <w:t>号监仓建筑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6863</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w:t>
            </w:r>
            <w:r w:rsidRPr="00655CEB">
              <w:rPr>
                <w:rFonts w:ascii="宋体" w:eastAsia="宋体" w:hAnsi="宋体" w:cs="Calibri" w:hint="eastAsia"/>
                <w:kern w:val="0"/>
                <w:szCs w:val="21"/>
              </w:rPr>
              <w:t>号监仓建筑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6863</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4</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4</w:t>
            </w:r>
            <w:r w:rsidRPr="00655CEB">
              <w:rPr>
                <w:rFonts w:ascii="宋体" w:eastAsia="宋体" w:hAnsi="宋体" w:cs="Calibri" w:hint="eastAsia"/>
                <w:kern w:val="0"/>
                <w:szCs w:val="21"/>
              </w:rPr>
              <w:t>号监仓建筑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6863</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5</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5</w:t>
            </w:r>
            <w:r w:rsidRPr="00655CEB">
              <w:rPr>
                <w:rFonts w:ascii="宋体" w:eastAsia="宋体" w:hAnsi="宋体" w:cs="Calibri" w:hint="eastAsia"/>
                <w:kern w:val="0"/>
                <w:szCs w:val="21"/>
              </w:rPr>
              <w:t>号监仓建筑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6863</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w:t>
            </w:r>
            <w:r w:rsidRPr="00655CEB">
              <w:rPr>
                <w:rFonts w:ascii="宋体" w:eastAsia="宋体" w:hAnsi="宋体" w:cs="Calibri" w:hint="eastAsia"/>
                <w:kern w:val="0"/>
                <w:szCs w:val="21"/>
              </w:rPr>
              <w:t>号监仓建筑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6863</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4"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7</w:t>
            </w:r>
          </w:p>
        </w:tc>
        <w:tc>
          <w:tcPr>
            <w:tcW w:w="1574" w:type="pct"/>
            <w:tcBorders>
              <w:top w:val="nil"/>
              <w:left w:val="nil"/>
              <w:bottom w:val="single" w:sz="4"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7</w:t>
            </w:r>
            <w:r w:rsidRPr="00655CEB">
              <w:rPr>
                <w:rFonts w:ascii="宋体" w:eastAsia="宋体" w:hAnsi="宋体" w:cs="Calibri" w:hint="eastAsia"/>
                <w:kern w:val="0"/>
                <w:szCs w:val="21"/>
              </w:rPr>
              <w:t>号监仓建筑</w:t>
            </w:r>
          </w:p>
        </w:tc>
        <w:tc>
          <w:tcPr>
            <w:tcW w:w="1410" w:type="pct"/>
            <w:tcBorders>
              <w:top w:val="nil"/>
              <w:left w:val="nil"/>
              <w:bottom w:val="single" w:sz="4"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6863</w:t>
            </w:r>
          </w:p>
        </w:tc>
        <w:tc>
          <w:tcPr>
            <w:tcW w:w="1191" w:type="pct"/>
            <w:tcBorders>
              <w:top w:val="nil"/>
              <w:left w:val="nil"/>
              <w:bottom w:val="single" w:sz="4"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8</w:t>
            </w:r>
          </w:p>
        </w:tc>
        <w:tc>
          <w:tcPr>
            <w:tcW w:w="1574"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8</w:t>
            </w:r>
            <w:r w:rsidRPr="00655CEB">
              <w:rPr>
                <w:rFonts w:ascii="宋体" w:eastAsia="宋体" w:hAnsi="宋体" w:cs="Calibri" w:hint="eastAsia"/>
                <w:kern w:val="0"/>
                <w:szCs w:val="21"/>
              </w:rPr>
              <w:t>号监仓建筑</w:t>
            </w:r>
          </w:p>
        </w:tc>
        <w:tc>
          <w:tcPr>
            <w:tcW w:w="1410"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6863</w:t>
            </w:r>
          </w:p>
        </w:tc>
        <w:tc>
          <w:tcPr>
            <w:tcW w:w="1191"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single" w:sz="4" w:space="0" w:color="auto"/>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9</w:t>
            </w:r>
          </w:p>
        </w:tc>
        <w:tc>
          <w:tcPr>
            <w:tcW w:w="1574" w:type="pct"/>
            <w:tcBorders>
              <w:top w:val="single" w:sz="4" w:space="0" w:color="auto"/>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w:t>
            </w:r>
            <w:r w:rsidRPr="00655CEB">
              <w:rPr>
                <w:rFonts w:ascii="宋体" w:eastAsia="宋体" w:hAnsi="宋体" w:cs="Calibri" w:hint="eastAsia"/>
                <w:kern w:val="0"/>
                <w:szCs w:val="21"/>
              </w:rPr>
              <w:t>号厂房建筑</w:t>
            </w:r>
          </w:p>
        </w:tc>
        <w:tc>
          <w:tcPr>
            <w:tcW w:w="1410" w:type="pct"/>
            <w:tcBorders>
              <w:top w:val="single" w:sz="4" w:space="0" w:color="auto"/>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5232</w:t>
            </w:r>
          </w:p>
        </w:tc>
        <w:tc>
          <w:tcPr>
            <w:tcW w:w="1191" w:type="pct"/>
            <w:tcBorders>
              <w:top w:val="single" w:sz="4" w:space="0" w:color="auto"/>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10</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w:t>
            </w:r>
            <w:r w:rsidRPr="00655CEB">
              <w:rPr>
                <w:rFonts w:ascii="宋体" w:eastAsia="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5232</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11</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w:t>
            </w:r>
            <w:r w:rsidRPr="00655CEB">
              <w:rPr>
                <w:rFonts w:ascii="宋体" w:eastAsia="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5232</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12</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4</w:t>
            </w:r>
            <w:r w:rsidRPr="00655CEB">
              <w:rPr>
                <w:rFonts w:ascii="宋体" w:eastAsia="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5232</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13</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5</w:t>
            </w:r>
            <w:r w:rsidRPr="00655CEB">
              <w:rPr>
                <w:rFonts w:ascii="宋体" w:eastAsia="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5232</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lastRenderedPageBreak/>
              <w:t>14</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w:t>
            </w:r>
            <w:r w:rsidRPr="00655CEB">
              <w:rPr>
                <w:rFonts w:ascii="宋体" w:eastAsia="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5232</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15</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7</w:t>
            </w:r>
            <w:r w:rsidRPr="00655CEB">
              <w:rPr>
                <w:rFonts w:ascii="宋体" w:eastAsia="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5232</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16</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8</w:t>
            </w:r>
            <w:r w:rsidRPr="00655CEB">
              <w:rPr>
                <w:rFonts w:ascii="宋体" w:eastAsia="宋体" w:hAnsi="宋体" w:cs="Calibri" w:hint="eastAsia"/>
                <w:kern w:val="0"/>
                <w:szCs w:val="21"/>
              </w:rPr>
              <w:t>号厂房建筑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5232</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17</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w:t>
            </w:r>
            <w:r w:rsidRPr="00655CEB">
              <w:rPr>
                <w:rFonts w:ascii="宋体" w:eastAsia="宋体" w:hAnsi="宋体" w:cs="Calibri" w:hint="eastAsia"/>
                <w:kern w:val="0"/>
                <w:szCs w:val="21"/>
              </w:rPr>
              <w:t>号干警宿舍建筑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2626</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4"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18</w:t>
            </w:r>
          </w:p>
        </w:tc>
        <w:tc>
          <w:tcPr>
            <w:tcW w:w="1574" w:type="pct"/>
            <w:tcBorders>
              <w:top w:val="nil"/>
              <w:left w:val="nil"/>
              <w:bottom w:val="single" w:sz="4"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w:t>
            </w:r>
            <w:r w:rsidRPr="00655CEB">
              <w:rPr>
                <w:rFonts w:ascii="宋体" w:eastAsia="宋体" w:hAnsi="宋体" w:cs="Calibri" w:hint="eastAsia"/>
                <w:kern w:val="0"/>
                <w:szCs w:val="21"/>
              </w:rPr>
              <w:t>号干警宿舍建筑</w:t>
            </w:r>
          </w:p>
        </w:tc>
        <w:tc>
          <w:tcPr>
            <w:tcW w:w="1410" w:type="pct"/>
            <w:tcBorders>
              <w:top w:val="nil"/>
              <w:left w:val="nil"/>
              <w:bottom w:val="single" w:sz="4"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2354</w:t>
            </w:r>
          </w:p>
        </w:tc>
        <w:tc>
          <w:tcPr>
            <w:tcW w:w="1191" w:type="pct"/>
            <w:tcBorders>
              <w:top w:val="nil"/>
              <w:left w:val="nil"/>
              <w:bottom w:val="single" w:sz="4"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single" w:sz="4" w:space="0" w:color="auto"/>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19</w:t>
            </w:r>
          </w:p>
        </w:tc>
        <w:tc>
          <w:tcPr>
            <w:tcW w:w="1574" w:type="pct"/>
            <w:tcBorders>
              <w:top w:val="single" w:sz="4" w:space="0" w:color="auto"/>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w:t>
            </w:r>
            <w:r w:rsidRPr="00655CEB">
              <w:rPr>
                <w:rFonts w:ascii="宋体" w:eastAsia="宋体" w:hAnsi="宋体" w:cs="Calibri" w:hint="eastAsia"/>
                <w:kern w:val="0"/>
                <w:szCs w:val="21"/>
              </w:rPr>
              <w:t>号干警宿舍建筑</w:t>
            </w:r>
          </w:p>
        </w:tc>
        <w:tc>
          <w:tcPr>
            <w:tcW w:w="1410" w:type="pct"/>
            <w:tcBorders>
              <w:top w:val="single" w:sz="4" w:space="0" w:color="auto"/>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2354</w:t>
            </w:r>
          </w:p>
        </w:tc>
        <w:tc>
          <w:tcPr>
            <w:tcW w:w="1191" w:type="pct"/>
            <w:tcBorders>
              <w:top w:val="single" w:sz="4" w:space="0" w:color="auto"/>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20</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4</w:t>
            </w:r>
            <w:r w:rsidRPr="00655CEB">
              <w:rPr>
                <w:rFonts w:ascii="宋体" w:eastAsia="宋体" w:hAnsi="宋体" w:cs="Calibri" w:hint="eastAsia"/>
                <w:kern w:val="0"/>
                <w:szCs w:val="21"/>
              </w:rPr>
              <w:t>号干警宿舍建筑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7545</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21</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w:t>
            </w:r>
            <w:r w:rsidRPr="00655CEB">
              <w:rPr>
                <w:rFonts w:ascii="宋体" w:eastAsia="宋体" w:hAnsi="宋体" w:cs="Calibri" w:hint="eastAsia"/>
                <w:kern w:val="0"/>
                <w:szCs w:val="21"/>
              </w:rPr>
              <w:t>号方犯人厨房</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2379</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22</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w:t>
            </w:r>
            <w:r w:rsidRPr="00655CEB">
              <w:rPr>
                <w:rFonts w:ascii="宋体" w:eastAsia="宋体" w:hAnsi="宋体" w:cs="Calibri" w:hint="eastAsia"/>
                <w:kern w:val="0"/>
                <w:szCs w:val="21"/>
              </w:rPr>
              <w:t>号方犯人厨房</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2379</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23</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入训队及禁闭室建筑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2662</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24</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犯人医院</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2494</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25</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出监队建筑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1244</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26</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队部办公楼建筑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3916</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27</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武警营房建筑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3245</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28</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探监楼建筑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2620</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29</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护卫楼建筑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2061</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30</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干警食堂一级娱乐中心</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4015</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31</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教学楼建筑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6800</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32</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狱部办公楼</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8687</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33</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变电所建筑</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397</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34</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水泵房</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57</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35</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油泵房</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37</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36</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安全检查通道</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kern w:val="0"/>
                <w:szCs w:val="21"/>
              </w:rPr>
              <w:t>60</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nil"/>
              <w:left w:val="single" w:sz="8" w:space="0" w:color="000000"/>
              <w:bottom w:val="single" w:sz="8" w:space="0" w:color="000000"/>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hint="eastAsia"/>
                <w:kern w:val="0"/>
                <w:szCs w:val="21"/>
              </w:rPr>
              <w:t>37</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5号备勤楼</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kern w:val="0"/>
                <w:szCs w:val="21"/>
              </w:rPr>
            </w:pPr>
            <w:r w:rsidRPr="00655CEB">
              <w:rPr>
                <w:rFonts w:ascii="宋体" w:eastAsia="宋体" w:hAnsi="宋体" w:cs="Calibri" w:hint="eastAsia"/>
                <w:kern w:val="0"/>
                <w:szCs w:val="21"/>
              </w:rPr>
              <w:t>5198</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kern w:val="0"/>
                <w:szCs w:val="21"/>
              </w:rPr>
            </w:pPr>
            <w:r w:rsidRPr="00655CEB">
              <w:rPr>
                <w:rFonts w:ascii="宋体" w:eastAsia="宋体" w:hAnsi="宋体" w:cs="宋体" w:hint="eastAsia"/>
                <w:kern w:val="0"/>
                <w:szCs w:val="21"/>
              </w:rPr>
              <w:t>平方米</w:t>
            </w:r>
          </w:p>
        </w:tc>
      </w:tr>
      <w:tr w:rsidR="00655CEB" w:rsidRPr="00655CEB" w:rsidTr="002E65D0">
        <w:trPr>
          <w:trHeight w:val="312"/>
          <w:jc w:val="center"/>
        </w:trPr>
        <w:tc>
          <w:tcPr>
            <w:tcW w:w="825"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spacing w:line="360" w:lineRule="auto"/>
              <w:jc w:val="center"/>
              <w:rPr>
                <w:rFonts w:ascii="宋体" w:eastAsia="宋体" w:hAnsi="宋体" w:cs="Times New Roman"/>
                <w:szCs w:val="24"/>
              </w:rPr>
            </w:pPr>
            <w:r w:rsidRPr="00655CEB">
              <w:rPr>
                <w:rFonts w:ascii="宋体" w:eastAsia="宋体" w:hAnsi="宋体" w:cs="Times New Roman" w:hint="eastAsia"/>
                <w:szCs w:val="24"/>
              </w:rPr>
              <w:t>38</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jc w:val="center"/>
              <w:rPr>
                <w:rFonts w:ascii="宋体" w:eastAsia="宋体" w:hAnsi="宋体" w:cs="Times New Roman"/>
                <w:szCs w:val="24"/>
              </w:rPr>
            </w:pPr>
            <w:r w:rsidRPr="00655CEB">
              <w:rPr>
                <w:rFonts w:ascii="宋体" w:eastAsia="宋体" w:hAnsi="宋体" w:cs="Times New Roman" w:hint="eastAsia"/>
                <w:szCs w:val="24"/>
              </w:rPr>
              <w:t>监狱洗衣中心建筑</w:t>
            </w:r>
          </w:p>
        </w:tc>
        <w:tc>
          <w:tcPr>
            <w:tcW w:w="1410"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spacing w:line="360" w:lineRule="auto"/>
              <w:jc w:val="center"/>
              <w:rPr>
                <w:rFonts w:ascii="宋体" w:eastAsia="宋体" w:hAnsi="宋体" w:cs="Times New Roman"/>
                <w:szCs w:val="24"/>
              </w:rPr>
            </w:pPr>
            <w:r w:rsidRPr="00655CEB">
              <w:rPr>
                <w:rFonts w:ascii="宋体" w:eastAsia="宋体" w:hAnsi="宋体" w:cs="Times New Roman" w:hint="eastAsia"/>
                <w:szCs w:val="24"/>
              </w:rPr>
              <w:t>2450</w:t>
            </w:r>
          </w:p>
        </w:tc>
        <w:tc>
          <w:tcPr>
            <w:tcW w:w="1191"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spacing w:line="360" w:lineRule="auto"/>
              <w:jc w:val="center"/>
              <w:rPr>
                <w:rFonts w:ascii="宋体" w:eastAsia="宋体" w:hAnsi="宋体" w:cs="Times New Roman"/>
                <w:szCs w:val="24"/>
              </w:rPr>
            </w:pPr>
            <w:r w:rsidRPr="00655CEB">
              <w:rPr>
                <w:rFonts w:ascii="宋体" w:eastAsia="宋体" w:hAnsi="宋体" w:cs="Times New Roman" w:hint="eastAsia"/>
                <w:szCs w:val="24"/>
              </w:rPr>
              <w:t>平方米</w:t>
            </w:r>
          </w:p>
        </w:tc>
      </w:tr>
      <w:tr w:rsidR="00655CEB" w:rsidRPr="00655CEB" w:rsidTr="002E65D0">
        <w:trPr>
          <w:trHeight w:val="312"/>
          <w:jc w:val="center"/>
        </w:trPr>
        <w:tc>
          <w:tcPr>
            <w:tcW w:w="825"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spacing w:line="360" w:lineRule="auto"/>
              <w:jc w:val="center"/>
              <w:rPr>
                <w:rFonts w:ascii="宋体" w:eastAsia="宋体" w:hAnsi="宋体" w:cs="Times New Roman"/>
                <w:szCs w:val="24"/>
              </w:rPr>
            </w:pPr>
            <w:r w:rsidRPr="00655CEB">
              <w:rPr>
                <w:rFonts w:ascii="宋体" w:eastAsia="宋体" w:hAnsi="宋体" w:cs="Times New Roman" w:hint="eastAsia"/>
                <w:szCs w:val="24"/>
              </w:rPr>
              <w:t>39</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jc w:val="center"/>
              <w:rPr>
                <w:rFonts w:ascii="宋体" w:eastAsia="宋体" w:hAnsi="宋体" w:cs="Times New Roman"/>
                <w:szCs w:val="24"/>
              </w:rPr>
            </w:pPr>
            <w:r w:rsidRPr="00655CEB">
              <w:rPr>
                <w:rFonts w:ascii="宋体" w:eastAsia="宋体" w:hAnsi="宋体" w:cs="Times New Roman" w:hint="eastAsia"/>
                <w:szCs w:val="24"/>
              </w:rPr>
              <w:t>警察训练中心建筑</w:t>
            </w:r>
          </w:p>
        </w:tc>
        <w:tc>
          <w:tcPr>
            <w:tcW w:w="1410"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spacing w:line="360" w:lineRule="auto"/>
              <w:jc w:val="center"/>
              <w:rPr>
                <w:rFonts w:ascii="宋体" w:eastAsia="宋体" w:hAnsi="宋体" w:cs="Times New Roman"/>
                <w:szCs w:val="24"/>
              </w:rPr>
            </w:pPr>
            <w:r w:rsidRPr="00655CEB">
              <w:rPr>
                <w:rFonts w:ascii="宋体" w:eastAsia="宋体" w:hAnsi="宋体" w:cs="Times New Roman" w:hint="eastAsia"/>
                <w:szCs w:val="24"/>
              </w:rPr>
              <w:t>2943</w:t>
            </w:r>
          </w:p>
        </w:tc>
        <w:tc>
          <w:tcPr>
            <w:tcW w:w="1191"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spacing w:line="360" w:lineRule="auto"/>
              <w:jc w:val="center"/>
              <w:rPr>
                <w:rFonts w:ascii="宋体" w:eastAsia="宋体" w:hAnsi="宋体" w:cs="Times New Roman"/>
                <w:szCs w:val="24"/>
              </w:rPr>
            </w:pPr>
            <w:r w:rsidRPr="00655CEB">
              <w:rPr>
                <w:rFonts w:ascii="宋体" w:eastAsia="宋体" w:hAnsi="宋体" w:cs="Times New Roman" w:hint="eastAsia"/>
                <w:szCs w:val="24"/>
              </w:rPr>
              <w:t>平方米</w:t>
            </w:r>
          </w:p>
        </w:tc>
      </w:tr>
      <w:tr w:rsidR="00655CEB" w:rsidRPr="00655CEB" w:rsidTr="002E65D0">
        <w:trPr>
          <w:trHeight w:val="312"/>
          <w:jc w:val="center"/>
        </w:trPr>
        <w:tc>
          <w:tcPr>
            <w:tcW w:w="825"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spacing w:line="360" w:lineRule="auto"/>
              <w:jc w:val="center"/>
              <w:rPr>
                <w:rFonts w:ascii="宋体" w:eastAsia="宋体" w:hAnsi="宋体" w:cs="Times New Roman"/>
                <w:szCs w:val="24"/>
              </w:rPr>
            </w:pPr>
            <w:r w:rsidRPr="00655CEB">
              <w:rPr>
                <w:rFonts w:ascii="宋体" w:eastAsia="宋体" w:hAnsi="宋体" w:cs="Times New Roman" w:hint="eastAsia"/>
                <w:szCs w:val="24"/>
              </w:rPr>
              <w:t>40</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jc w:val="center"/>
              <w:rPr>
                <w:rFonts w:ascii="宋体" w:eastAsia="宋体" w:hAnsi="宋体" w:cs="Times New Roman"/>
                <w:szCs w:val="24"/>
              </w:rPr>
            </w:pPr>
            <w:r w:rsidRPr="00655CEB">
              <w:rPr>
                <w:rFonts w:ascii="宋体" w:eastAsia="宋体" w:hAnsi="宋体" w:cs="Times New Roman" w:hint="eastAsia"/>
                <w:szCs w:val="24"/>
              </w:rPr>
              <w:t>多层停车场建筑</w:t>
            </w:r>
          </w:p>
        </w:tc>
        <w:tc>
          <w:tcPr>
            <w:tcW w:w="1410"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spacing w:line="360" w:lineRule="auto"/>
              <w:jc w:val="center"/>
              <w:rPr>
                <w:rFonts w:ascii="宋体" w:eastAsia="宋体" w:hAnsi="宋体" w:cs="Times New Roman"/>
                <w:szCs w:val="24"/>
              </w:rPr>
            </w:pPr>
            <w:r w:rsidRPr="00655CEB">
              <w:rPr>
                <w:rFonts w:ascii="宋体" w:eastAsia="宋体" w:hAnsi="宋体" w:cs="Times New Roman" w:hint="eastAsia"/>
                <w:szCs w:val="24"/>
              </w:rPr>
              <w:t>7457</w:t>
            </w:r>
          </w:p>
        </w:tc>
        <w:tc>
          <w:tcPr>
            <w:tcW w:w="1191"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spacing w:line="360" w:lineRule="auto"/>
              <w:jc w:val="center"/>
              <w:rPr>
                <w:rFonts w:ascii="宋体" w:eastAsia="宋体" w:hAnsi="宋体" w:cs="Times New Roman"/>
                <w:szCs w:val="24"/>
              </w:rPr>
            </w:pPr>
            <w:r w:rsidRPr="00655CEB">
              <w:rPr>
                <w:rFonts w:ascii="宋体" w:eastAsia="宋体" w:hAnsi="宋体" w:cs="Times New Roman" w:hint="eastAsia"/>
                <w:szCs w:val="24"/>
              </w:rPr>
              <w:t>平方米</w:t>
            </w:r>
          </w:p>
        </w:tc>
      </w:tr>
      <w:tr w:rsidR="00655CEB" w:rsidRPr="00655CEB" w:rsidTr="002E65D0">
        <w:trPr>
          <w:trHeight w:val="312"/>
          <w:jc w:val="center"/>
        </w:trPr>
        <w:tc>
          <w:tcPr>
            <w:tcW w:w="825"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spacing w:line="360" w:lineRule="auto"/>
              <w:jc w:val="center"/>
              <w:rPr>
                <w:rFonts w:ascii="宋体" w:eastAsia="宋体" w:hAnsi="宋体" w:cs="Times New Roman"/>
                <w:szCs w:val="24"/>
              </w:rPr>
            </w:pPr>
            <w:r w:rsidRPr="00655CEB">
              <w:rPr>
                <w:rFonts w:ascii="宋体" w:eastAsia="宋体" w:hAnsi="宋体" w:cs="Times New Roman" w:hint="eastAsia"/>
                <w:szCs w:val="24"/>
              </w:rPr>
              <w:t>41</w:t>
            </w:r>
          </w:p>
        </w:tc>
        <w:tc>
          <w:tcPr>
            <w:tcW w:w="1574" w:type="pct"/>
            <w:tcBorders>
              <w:top w:val="nil"/>
              <w:left w:val="nil"/>
              <w:bottom w:val="single" w:sz="8" w:space="0" w:color="auto"/>
              <w:right w:val="single" w:sz="8" w:space="0" w:color="auto"/>
            </w:tcBorders>
            <w:vAlign w:val="center"/>
          </w:tcPr>
          <w:p w:rsidR="00655CEB" w:rsidRPr="00655CEB" w:rsidRDefault="00655CEB" w:rsidP="00655CEB">
            <w:pPr>
              <w:jc w:val="center"/>
              <w:rPr>
                <w:rFonts w:ascii="宋体" w:eastAsia="宋体" w:hAnsi="宋体" w:cs="Times New Roman"/>
                <w:szCs w:val="24"/>
              </w:rPr>
            </w:pPr>
            <w:r w:rsidRPr="00655CEB">
              <w:rPr>
                <w:rFonts w:ascii="宋体" w:eastAsia="宋体" w:hAnsi="宋体" w:cs="Times New Roman" w:hint="eastAsia"/>
                <w:szCs w:val="24"/>
              </w:rPr>
              <w:t>监管区</w:t>
            </w:r>
            <w:r w:rsidRPr="00655CEB">
              <w:rPr>
                <w:rFonts w:ascii="宋体" w:eastAsia="宋体" w:hAnsi="宋体" w:cs="Times New Roman"/>
                <w:szCs w:val="24"/>
              </w:rPr>
              <w:t>大门区域建筑</w:t>
            </w:r>
          </w:p>
        </w:tc>
        <w:tc>
          <w:tcPr>
            <w:tcW w:w="1410"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spacing w:line="360" w:lineRule="auto"/>
              <w:jc w:val="center"/>
              <w:rPr>
                <w:rFonts w:ascii="宋体" w:eastAsia="宋体" w:hAnsi="宋体" w:cs="Times New Roman"/>
                <w:szCs w:val="24"/>
              </w:rPr>
            </w:pPr>
            <w:r w:rsidRPr="00655CEB">
              <w:rPr>
                <w:rFonts w:ascii="宋体" w:eastAsia="宋体" w:hAnsi="宋体" w:cs="Times New Roman" w:hint="eastAsia"/>
                <w:szCs w:val="24"/>
              </w:rPr>
              <w:t>717</w:t>
            </w:r>
          </w:p>
        </w:tc>
        <w:tc>
          <w:tcPr>
            <w:tcW w:w="1191" w:type="pct"/>
            <w:tcBorders>
              <w:top w:val="single" w:sz="4" w:space="0" w:color="auto"/>
              <w:left w:val="single" w:sz="4" w:space="0" w:color="auto"/>
              <w:bottom w:val="single" w:sz="4" w:space="0" w:color="auto"/>
              <w:right w:val="single" w:sz="4" w:space="0" w:color="auto"/>
            </w:tcBorders>
            <w:vAlign w:val="center"/>
          </w:tcPr>
          <w:p w:rsidR="00655CEB" w:rsidRPr="00655CEB" w:rsidRDefault="00655CEB" w:rsidP="00655CEB">
            <w:pPr>
              <w:spacing w:line="360" w:lineRule="auto"/>
              <w:jc w:val="center"/>
              <w:rPr>
                <w:rFonts w:ascii="宋体" w:eastAsia="宋体" w:hAnsi="宋体" w:cs="Times New Roman"/>
                <w:szCs w:val="24"/>
              </w:rPr>
            </w:pPr>
            <w:r w:rsidRPr="00655CEB">
              <w:rPr>
                <w:rFonts w:ascii="宋体" w:eastAsia="宋体" w:hAnsi="宋体" w:cs="Times New Roman" w:hint="eastAsia"/>
                <w:szCs w:val="24"/>
              </w:rPr>
              <w:t>平方米</w:t>
            </w:r>
          </w:p>
        </w:tc>
      </w:tr>
      <w:tr w:rsidR="00655CEB" w:rsidRPr="00655CEB" w:rsidTr="002E65D0">
        <w:trPr>
          <w:trHeight w:val="312"/>
          <w:jc w:val="center"/>
        </w:trPr>
        <w:tc>
          <w:tcPr>
            <w:tcW w:w="2399" w:type="pct"/>
            <w:gridSpan w:val="2"/>
            <w:tcBorders>
              <w:top w:val="nil"/>
              <w:left w:val="single" w:sz="8" w:space="0" w:color="000000"/>
              <w:bottom w:val="single" w:sz="8" w:space="0" w:color="000000"/>
              <w:right w:val="single" w:sz="8" w:space="0" w:color="000000"/>
            </w:tcBorders>
            <w:vAlign w:val="center"/>
          </w:tcPr>
          <w:p w:rsidR="00655CEB" w:rsidRPr="00655CEB" w:rsidRDefault="00655CEB" w:rsidP="00655CEB">
            <w:pPr>
              <w:widowControl/>
              <w:jc w:val="center"/>
              <w:rPr>
                <w:rFonts w:ascii="宋体" w:eastAsia="宋体" w:hAnsi="宋体" w:cs="宋体"/>
                <w:b/>
                <w:bCs/>
                <w:kern w:val="0"/>
                <w:szCs w:val="21"/>
              </w:rPr>
            </w:pPr>
            <w:r w:rsidRPr="00655CEB">
              <w:rPr>
                <w:rFonts w:ascii="宋体" w:eastAsia="宋体" w:hAnsi="宋体" w:cs="宋体" w:hint="eastAsia"/>
                <w:b/>
                <w:bCs/>
                <w:kern w:val="0"/>
                <w:szCs w:val="21"/>
              </w:rPr>
              <w:t>总面积</w:t>
            </w:r>
          </w:p>
        </w:tc>
        <w:tc>
          <w:tcPr>
            <w:tcW w:w="1410"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Calibri"/>
                <w:b/>
                <w:bCs/>
                <w:kern w:val="0"/>
                <w:szCs w:val="21"/>
              </w:rPr>
            </w:pPr>
            <w:r w:rsidRPr="00655CEB">
              <w:rPr>
                <w:rFonts w:ascii="宋体" w:eastAsia="宋体" w:hAnsi="宋体" w:cs="Calibri" w:hint="eastAsia"/>
                <w:b/>
                <w:bCs/>
                <w:kern w:val="0"/>
                <w:szCs w:val="21"/>
              </w:rPr>
              <w:t>173457</w:t>
            </w:r>
          </w:p>
        </w:tc>
        <w:tc>
          <w:tcPr>
            <w:tcW w:w="1191" w:type="pct"/>
            <w:tcBorders>
              <w:top w:val="nil"/>
              <w:left w:val="nil"/>
              <w:bottom w:val="single" w:sz="8" w:space="0" w:color="auto"/>
              <w:right w:val="single" w:sz="8" w:space="0" w:color="auto"/>
            </w:tcBorders>
            <w:vAlign w:val="center"/>
          </w:tcPr>
          <w:p w:rsidR="00655CEB" w:rsidRPr="00655CEB" w:rsidRDefault="00655CEB" w:rsidP="00655CEB">
            <w:pPr>
              <w:widowControl/>
              <w:jc w:val="center"/>
              <w:rPr>
                <w:rFonts w:ascii="宋体" w:eastAsia="宋体" w:hAnsi="宋体" w:cs="宋体"/>
                <w:b/>
                <w:bCs/>
                <w:kern w:val="0"/>
                <w:szCs w:val="21"/>
              </w:rPr>
            </w:pPr>
            <w:r w:rsidRPr="00655CEB">
              <w:rPr>
                <w:rFonts w:ascii="宋体" w:eastAsia="宋体" w:hAnsi="宋体" w:cs="宋体" w:hint="eastAsia"/>
                <w:b/>
                <w:bCs/>
                <w:kern w:val="0"/>
                <w:szCs w:val="21"/>
              </w:rPr>
              <w:t>平方米</w:t>
            </w:r>
          </w:p>
        </w:tc>
      </w:tr>
    </w:tbl>
    <w:p w:rsidR="00655CEB" w:rsidRPr="00655CEB" w:rsidRDefault="00655CEB" w:rsidP="00655CEB">
      <w:pPr>
        <w:rPr>
          <w:rFonts w:ascii="新宋体" w:eastAsia="新宋体" w:hAnsi="新宋体" w:cs="Times New Roman"/>
          <w:b/>
          <w:szCs w:val="24"/>
        </w:rPr>
      </w:pPr>
    </w:p>
    <w:p w:rsidR="008753A9" w:rsidRDefault="008753A9">
      <w:bookmarkStart w:id="2" w:name="_GoBack"/>
      <w:bookmarkEnd w:id="2"/>
    </w:p>
    <w:sectPr w:rsidR="008753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CEB" w:rsidRDefault="00655CEB" w:rsidP="00655CEB">
      <w:r>
        <w:separator/>
      </w:r>
    </w:p>
  </w:endnote>
  <w:endnote w:type="continuationSeparator" w:id="0">
    <w:p w:rsidR="00655CEB" w:rsidRDefault="00655CEB" w:rsidP="0065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CEB" w:rsidRDefault="00655CEB" w:rsidP="00655CEB">
      <w:r>
        <w:separator/>
      </w:r>
    </w:p>
  </w:footnote>
  <w:footnote w:type="continuationSeparator" w:id="0">
    <w:p w:rsidR="00655CEB" w:rsidRDefault="00655CEB" w:rsidP="00655C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C79784"/>
    <w:multiLevelType w:val="singleLevel"/>
    <w:tmpl w:val="A3C79784"/>
    <w:lvl w:ilvl="0">
      <w:start w:val="1"/>
      <w:numFmt w:val="decimal"/>
      <w:lvlText w:val="%1)"/>
      <w:lvlJc w:val="left"/>
      <w:pPr>
        <w:ind w:left="425" w:hanging="425"/>
      </w:pPr>
      <w:rPr>
        <w:rFonts w:hint="default"/>
      </w:rPr>
    </w:lvl>
  </w:abstractNum>
  <w:abstractNum w:abstractNumId="1">
    <w:nsid w:val="FFFFFF7C"/>
    <w:multiLevelType w:val="singleLevel"/>
    <w:tmpl w:val="FFFFFF7C"/>
    <w:lvl w:ilvl="0">
      <w:start w:val="1"/>
      <w:numFmt w:val="decimal"/>
      <w:pStyle w:val="a"/>
      <w:lvlText w:val="%1."/>
      <w:lvlJc w:val="left"/>
      <w:pPr>
        <w:tabs>
          <w:tab w:val="left" w:pos="7427"/>
        </w:tabs>
        <w:ind w:leftChars="800" w:left="7427" w:hangingChars="200" w:hanging="360"/>
      </w:pPr>
    </w:lvl>
  </w:abstractNum>
  <w:abstractNum w:abstractNumId="2">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3">
    <w:nsid w:val="0000000D"/>
    <w:multiLevelType w:val="multilevel"/>
    <w:tmpl w:val="0000000D"/>
    <w:lvl w:ilvl="0">
      <w:start w:val="1"/>
      <w:numFmt w:val="decimalFullWidth"/>
      <w:lvlText w:val="（%1）"/>
      <w:lvlJc w:val="left"/>
      <w:pPr>
        <w:tabs>
          <w:tab w:val="num" w:pos="1691"/>
        </w:tabs>
        <w:ind w:left="1691" w:hanging="840"/>
      </w:pPr>
      <w:rPr>
        <w:lang w:val="en-US"/>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0000010"/>
    <w:multiLevelType w:val="multilevel"/>
    <w:tmpl w:val="00000010"/>
    <w:lvl w:ilvl="0">
      <w:start w:val="1"/>
      <w:numFmt w:val="decimal"/>
      <w:lvlText w:val="%1)"/>
      <w:lvlJc w:val="left"/>
      <w:pPr>
        <w:tabs>
          <w:tab w:val="num" w:pos="1275"/>
        </w:tabs>
        <w:ind w:left="1275" w:hanging="55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12"/>
    <w:multiLevelType w:val="multilevel"/>
    <w:tmpl w:val="00000012"/>
    <w:lvl w:ilvl="0">
      <w:start w:val="1"/>
      <w:numFmt w:val="decimal"/>
      <w:lvlText w:val="%1"/>
      <w:lvlJc w:val="center"/>
      <w:pPr>
        <w:tabs>
          <w:tab w:val="num" w:pos="644"/>
        </w:tabs>
        <w:ind w:left="0" w:firstLine="284"/>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0000013"/>
    <w:multiLevelType w:val="multilevel"/>
    <w:tmpl w:val="00000013"/>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0000014"/>
    <w:multiLevelType w:val="multilevel"/>
    <w:tmpl w:val="000000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420"/>
        </w:tabs>
        <w:ind w:left="42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0000015"/>
    <w:multiLevelType w:val="multilevel"/>
    <w:tmpl w:val="00000015"/>
    <w:lvl w:ilvl="0">
      <w:start w:val="1"/>
      <w:numFmt w:val="chineseCountingThousand"/>
      <w:suff w:val="nothing"/>
      <w:lvlText w:val="%1、"/>
      <w:lvlJc w:val="left"/>
      <w:pPr>
        <w:ind w:left="0" w:firstLine="0"/>
      </w:pPr>
      <w:rPr>
        <w:b/>
        <w:i w:val="0"/>
        <w:sz w:val="24"/>
      </w:rPr>
    </w:lvl>
    <w:lvl w:ilvl="1">
      <w:start w:val="1"/>
      <w:numFmt w:val="decimal"/>
      <w:suff w:val="nothing"/>
      <w:lvlText w:val="%2. "/>
      <w:lvlJc w:val="left"/>
      <w:pPr>
        <w:ind w:left="0" w:firstLine="0"/>
      </w:pPr>
      <w:rPr>
        <w:b w:val="0"/>
        <w:i w:val="0"/>
        <w:sz w:val="24"/>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0000016"/>
    <w:multiLevelType w:val="multilevel"/>
    <w:tmpl w:val="00000016"/>
    <w:lvl w:ilvl="0">
      <w:start w:val="1"/>
      <w:numFmt w:val="decimal"/>
      <w:lvlText w:val="%1)"/>
      <w:lvlJc w:val="left"/>
      <w:pPr>
        <w:tabs>
          <w:tab w:val="num" w:pos="1125"/>
        </w:tabs>
        <w:ind w:left="1125" w:hanging="1125"/>
      </w:pPr>
    </w:lvl>
    <w:lvl w:ilvl="1">
      <w:start w:val="1"/>
      <w:numFmt w:val="japaneseCounting"/>
      <w:lvlText w:val="%2、"/>
      <w:lvlJc w:val="left"/>
      <w:pPr>
        <w:tabs>
          <w:tab w:val="num" w:pos="1140"/>
        </w:tabs>
        <w:ind w:left="1140" w:hanging="720"/>
      </w:pPr>
    </w:lvl>
    <w:lvl w:ilvl="2">
      <w:start w:val="1"/>
      <w:numFmt w:val="decimal"/>
      <w:lvlText w:val="%3、"/>
      <w:lvlJc w:val="left"/>
      <w:pPr>
        <w:tabs>
          <w:tab w:val="num" w:pos="1560"/>
        </w:tabs>
        <w:ind w:left="1560" w:hanging="720"/>
      </w:pPr>
    </w:lvl>
    <w:lvl w:ilvl="3">
      <w:start w:val="1"/>
      <w:numFmt w:val="decimal"/>
      <w:lvlText w:val="%4."/>
      <w:lvlJc w:val="left"/>
      <w:pPr>
        <w:tabs>
          <w:tab w:val="num" w:pos="1620"/>
        </w:tabs>
        <w:ind w:left="1620" w:hanging="360"/>
      </w:pPr>
      <w:rPr>
        <w:b/>
        <w:color w:val="00000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0000017"/>
    <w:multiLevelType w:val="multilevel"/>
    <w:tmpl w:val="00000017"/>
    <w:lvl w:ilvl="0">
      <w:start w:val="1"/>
      <w:numFmt w:val="decimalFullWidth"/>
      <w:lvlText w:val="（%1）"/>
      <w:lvlJc w:val="left"/>
      <w:pPr>
        <w:tabs>
          <w:tab w:val="num" w:pos="1691"/>
        </w:tabs>
        <w:ind w:left="1691" w:hanging="840"/>
      </w:pPr>
      <w:rPr>
        <w:rFonts w:ascii="宋体" w:eastAsia="宋体" w:hAnsi="宋体"/>
        <w:sz w:val="21"/>
        <w:szCs w:val="21"/>
        <w:lang w:val="en-US"/>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000001A"/>
    <w:multiLevelType w:val="multilevel"/>
    <w:tmpl w:val="0000001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08CC3A29"/>
    <w:multiLevelType w:val="multilevel"/>
    <w:tmpl w:val="08CC3A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2503483"/>
    <w:multiLevelType w:val="multilevel"/>
    <w:tmpl w:val="12503483"/>
    <w:lvl w:ilvl="0">
      <w:start w:val="1"/>
      <w:numFmt w:val="bullet"/>
      <w:pStyle w:val="a1"/>
      <w:lvlText w:val=""/>
      <w:lvlJc w:val="left"/>
      <w:pPr>
        <w:tabs>
          <w:tab w:val="left" w:pos="420"/>
        </w:tabs>
        <w:ind w:left="420" w:hanging="420"/>
      </w:pPr>
      <w:rPr>
        <w:rFonts w:ascii="Wingdings" w:hAnsi="Wingdings" w:hint="default"/>
      </w:rPr>
    </w:lvl>
    <w:lvl w:ilvl="1">
      <w:start w:val="1"/>
      <w:numFmt w:val="bullet"/>
      <w:pStyle w:val="a2"/>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3"/>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5">
    <w:nsid w:val="1E0C69E4"/>
    <w:multiLevelType w:val="multilevel"/>
    <w:tmpl w:val="1E0C69E4"/>
    <w:lvl w:ilvl="0">
      <w:start w:val="1"/>
      <w:numFmt w:val="decimal"/>
      <w:lvlText w:val="（%1）"/>
      <w:lvlJc w:val="left"/>
      <w:pPr>
        <w:ind w:left="644" w:hanging="360"/>
      </w:pPr>
      <w:rPr>
        <w:rFonts w:hint="eastAsia"/>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F7997BF"/>
    <w:multiLevelType w:val="singleLevel"/>
    <w:tmpl w:val="1F7997BF"/>
    <w:lvl w:ilvl="0">
      <w:start w:val="1"/>
      <w:numFmt w:val="decimal"/>
      <w:lvlText w:val="(%1)"/>
      <w:lvlJc w:val="left"/>
      <w:pPr>
        <w:ind w:left="425" w:hanging="425"/>
      </w:pPr>
      <w:rPr>
        <w:rFonts w:hint="default"/>
      </w:rPr>
    </w:lvl>
  </w:abstractNum>
  <w:abstractNum w:abstractNumId="17">
    <w:nsid w:val="22AD73F4"/>
    <w:multiLevelType w:val="multilevel"/>
    <w:tmpl w:val="22AD73F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45C1C1F"/>
    <w:multiLevelType w:val="multilevel"/>
    <w:tmpl w:val="245C1C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0">
    <w:nsid w:val="3219949D"/>
    <w:multiLevelType w:val="singleLevel"/>
    <w:tmpl w:val="3219949D"/>
    <w:lvl w:ilvl="0">
      <w:start w:val="1"/>
      <w:numFmt w:val="decimal"/>
      <w:lvlText w:val="(%1)"/>
      <w:lvlJc w:val="left"/>
      <w:pPr>
        <w:ind w:left="425" w:hanging="425"/>
      </w:pPr>
      <w:rPr>
        <w:rFonts w:hint="default"/>
      </w:rPr>
    </w:lvl>
  </w:abstractNum>
  <w:abstractNum w:abstractNumId="21">
    <w:nsid w:val="45080434"/>
    <w:multiLevelType w:val="multilevel"/>
    <w:tmpl w:val="45080434"/>
    <w:lvl w:ilvl="0">
      <w:start w:val="1"/>
      <w:numFmt w:val="decimal"/>
      <w:lvlText w:val="（%1）"/>
      <w:lvlJc w:val="left"/>
      <w:pPr>
        <w:ind w:left="420" w:hanging="42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E706F15"/>
    <w:multiLevelType w:val="multilevel"/>
    <w:tmpl w:val="4E706F15"/>
    <w:lvl w:ilvl="0">
      <w:start w:val="1"/>
      <w:numFmt w:val="decimal"/>
      <w:lvlText w:val="（%1）"/>
      <w:lvlJc w:val="left"/>
      <w:pPr>
        <w:ind w:left="845" w:hanging="42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3C97D87"/>
    <w:multiLevelType w:val="hybridMultilevel"/>
    <w:tmpl w:val="6BB6A076"/>
    <w:lvl w:ilvl="0" w:tplc="035C325C">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nsid w:val="5BAE7B74"/>
    <w:multiLevelType w:val="multilevel"/>
    <w:tmpl w:val="5BAE7B74"/>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14"/>
  </w:num>
  <w:num w:numId="4">
    <w:abstractNumId w:val="13"/>
  </w:num>
  <w:num w:numId="5">
    <w:abstractNumId w:val="26"/>
  </w:num>
  <w:num w:numId="6">
    <w:abstractNumId w:val="19"/>
  </w:num>
  <w:num w:numId="7">
    <w:abstractNumId w:val="25"/>
  </w:num>
  <w:num w:numId="8">
    <w:abstractNumId w:val="22"/>
  </w:num>
  <w:num w:numId="9">
    <w:abstractNumId w:val="12"/>
  </w:num>
  <w:num w:numId="10">
    <w:abstractNumId w:val="15"/>
  </w:num>
  <w:num w:numId="11">
    <w:abstractNumId w:val="24"/>
  </w:num>
  <w:num w:numId="12">
    <w:abstractNumId w:val="20"/>
  </w:num>
  <w:num w:numId="13">
    <w:abstractNumId w:val="0"/>
  </w:num>
  <w:num w:numId="14">
    <w:abstractNumId w:val="8"/>
  </w:num>
  <w:num w:numId="15">
    <w:abstractNumId w:val="7"/>
  </w:num>
  <w:num w:numId="16">
    <w:abstractNumId w:val="21"/>
  </w:num>
  <w:num w:numId="17">
    <w:abstractNumId w:val="3"/>
    <w:lvlOverride w:ilvl="0">
      <w:startOverride w:val="1"/>
    </w:lvlOverride>
  </w:num>
  <w:num w:numId="18">
    <w:abstractNumId w:val="4"/>
  </w:num>
  <w:num w:numId="19">
    <w:abstractNumId w:val="9"/>
  </w:num>
  <w:num w:numId="20">
    <w:abstractNumId w:val="16"/>
  </w:num>
  <w:num w:numId="21">
    <w:abstractNumId w:val="18"/>
  </w:num>
  <w:num w:numId="22">
    <w:abstractNumId w:val="17"/>
  </w:num>
  <w:num w:numId="23">
    <w:abstractNumId w:val="10"/>
  </w:num>
  <w:num w:numId="24">
    <w:abstractNumId w:val="11"/>
    <w:lvlOverride w:ilvl="0">
      <w:startOverride w:val="1"/>
    </w:lvlOverride>
  </w:num>
  <w:num w:numId="25">
    <w:abstractNumId w:val="6"/>
    <w:lvlOverride w:ilvl="0">
      <w:startOverride w:val="1"/>
    </w:lvlOverride>
  </w:num>
  <w:num w:numId="26">
    <w:abstractNumId w:val="5"/>
    <w:lvlOverride w:ilvl="0">
      <w:startOverride w:val="1"/>
    </w:lvlOverride>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986"/>
    <w:rsid w:val="00171986"/>
    <w:rsid w:val="00655CEB"/>
    <w:rsid w:val="00875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0" w:qFormat="1"/>
    <w:lsdException w:name="header" w:uiPriority="0" w:qFormat="1"/>
    <w:lsdException w:name="footer" w:uiPriority="0" w:qFormat="1"/>
    <w:lsdException w:name="caption" w:uiPriority="0" w:qFormat="1"/>
    <w:lsdException w:name="annotation reference" w:uiPriority="0" w:qFormat="1"/>
    <w:lsdException w:name="page number" w:uiPriority="0" w:qFormat="1"/>
    <w:lsdException w:name="List Bullet"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Preformatted" w:uiPriority="0" w:qFormat="1"/>
    <w:lsdException w:name="annotation subject"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paragraph" w:styleId="10">
    <w:name w:val="heading 1"/>
    <w:basedOn w:val="30"/>
    <w:next w:val="a4"/>
    <w:link w:val="1Char"/>
    <w:qFormat/>
    <w:rsid w:val="00655CEB"/>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rsid w:val="00655CEB"/>
    <w:pPr>
      <w:adjustRightInd w:val="0"/>
      <w:jc w:val="center"/>
      <w:textAlignment w:val="baseline"/>
      <w:outlineLvl w:val="1"/>
    </w:pPr>
    <w:rPr>
      <w:kern w:val="0"/>
      <w:sz w:val="24"/>
      <w:szCs w:val="20"/>
    </w:rPr>
  </w:style>
  <w:style w:type="paragraph" w:styleId="30">
    <w:name w:val="heading 3"/>
    <w:basedOn w:val="4"/>
    <w:next w:val="a4"/>
    <w:link w:val="3Char1"/>
    <w:qFormat/>
    <w:rsid w:val="00655CEB"/>
    <w:pPr>
      <w:spacing w:before="260" w:after="260" w:line="240" w:lineRule="auto"/>
      <w:outlineLvl w:val="2"/>
    </w:pPr>
    <w:rPr>
      <w:rFonts w:ascii="宋体" w:eastAsia="宋体" w:hAnsi="宋体"/>
      <w:szCs w:val="32"/>
    </w:rPr>
  </w:style>
  <w:style w:type="paragraph" w:styleId="4">
    <w:name w:val="heading 4"/>
    <w:basedOn w:val="a4"/>
    <w:next w:val="a4"/>
    <w:link w:val="4Char"/>
    <w:qFormat/>
    <w:rsid w:val="00655CEB"/>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4"/>
    <w:next w:val="a5"/>
    <w:link w:val="5Char"/>
    <w:qFormat/>
    <w:rsid w:val="00655CEB"/>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4"/>
    <w:next w:val="a5"/>
    <w:link w:val="6Char"/>
    <w:qFormat/>
    <w:rsid w:val="00655CEB"/>
    <w:pPr>
      <w:keepNext/>
      <w:keepLines/>
      <w:spacing w:before="240" w:after="64" w:line="320" w:lineRule="auto"/>
      <w:outlineLvl w:val="5"/>
    </w:pPr>
    <w:rPr>
      <w:rFonts w:ascii="Arial" w:eastAsia="黑体" w:hAnsi="Arial" w:cs="Times New Roman"/>
      <w:b/>
      <w:sz w:val="24"/>
      <w:szCs w:val="20"/>
    </w:rPr>
  </w:style>
  <w:style w:type="paragraph" w:styleId="7">
    <w:name w:val="heading 7"/>
    <w:basedOn w:val="a4"/>
    <w:next w:val="a5"/>
    <w:link w:val="7Char"/>
    <w:qFormat/>
    <w:rsid w:val="00655CEB"/>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4"/>
    <w:next w:val="a5"/>
    <w:link w:val="8Char"/>
    <w:qFormat/>
    <w:rsid w:val="00655CEB"/>
    <w:pPr>
      <w:keepNext/>
      <w:keepLines/>
      <w:spacing w:before="240" w:after="64" w:line="320" w:lineRule="auto"/>
      <w:outlineLvl w:val="7"/>
    </w:pPr>
    <w:rPr>
      <w:rFonts w:ascii="Arial" w:eastAsia="黑体" w:hAnsi="Arial" w:cs="Times New Roman"/>
      <w:sz w:val="24"/>
      <w:szCs w:val="20"/>
    </w:rPr>
  </w:style>
  <w:style w:type="paragraph" w:styleId="9">
    <w:name w:val="heading 9"/>
    <w:basedOn w:val="a4"/>
    <w:next w:val="a5"/>
    <w:link w:val="9Char"/>
    <w:qFormat/>
    <w:rsid w:val="00655CEB"/>
    <w:pPr>
      <w:keepNext/>
      <w:keepLines/>
      <w:spacing w:before="240" w:after="64" w:line="320" w:lineRule="auto"/>
      <w:outlineLvl w:val="8"/>
    </w:pPr>
    <w:rPr>
      <w:rFonts w:ascii="Arial" w:eastAsia="黑体" w:hAnsi="Arial" w:cs="Times New Roman"/>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4"/>
    <w:link w:val="Char"/>
    <w:unhideWhenUsed/>
    <w:qFormat/>
    <w:rsid w:val="00655C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6"/>
    <w:link w:val="a9"/>
    <w:qFormat/>
    <w:rsid w:val="00655CEB"/>
    <w:rPr>
      <w:sz w:val="18"/>
      <w:szCs w:val="18"/>
    </w:rPr>
  </w:style>
  <w:style w:type="paragraph" w:styleId="aa">
    <w:name w:val="footer"/>
    <w:basedOn w:val="a4"/>
    <w:link w:val="Char0"/>
    <w:unhideWhenUsed/>
    <w:qFormat/>
    <w:rsid w:val="00655CEB"/>
    <w:pPr>
      <w:tabs>
        <w:tab w:val="center" w:pos="4153"/>
        <w:tab w:val="right" w:pos="8306"/>
      </w:tabs>
      <w:snapToGrid w:val="0"/>
      <w:jc w:val="left"/>
    </w:pPr>
    <w:rPr>
      <w:sz w:val="18"/>
      <w:szCs w:val="18"/>
    </w:rPr>
  </w:style>
  <w:style w:type="character" w:customStyle="1" w:styleId="Char0">
    <w:name w:val="页脚 Char"/>
    <w:basedOn w:val="a6"/>
    <w:link w:val="aa"/>
    <w:qFormat/>
    <w:rsid w:val="00655CEB"/>
    <w:rPr>
      <w:sz w:val="18"/>
      <w:szCs w:val="18"/>
    </w:rPr>
  </w:style>
  <w:style w:type="character" w:customStyle="1" w:styleId="1Char">
    <w:name w:val="标题 1 Char"/>
    <w:basedOn w:val="a6"/>
    <w:link w:val="10"/>
    <w:qFormat/>
    <w:rsid w:val="00655CEB"/>
    <w:rPr>
      <w:rFonts w:ascii="新宋体" w:eastAsia="新宋体" w:hAnsi="新宋体" w:cs="Times New Roman"/>
      <w:b/>
      <w:bCs/>
      <w:kern w:val="44"/>
      <w:sz w:val="30"/>
      <w:szCs w:val="30"/>
    </w:rPr>
  </w:style>
  <w:style w:type="character" w:customStyle="1" w:styleId="2Char">
    <w:name w:val="标题 2 Char"/>
    <w:basedOn w:val="a6"/>
    <w:link w:val="2"/>
    <w:qFormat/>
    <w:rsid w:val="00655CEB"/>
    <w:rPr>
      <w:rFonts w:ascii="宋体" w:eastAsia="宋体" w:hAnsi="宋体" w:cs="Times New Roman"/>
      <w:b/>
      <w:bCs/>
      <w:kern w:val="0"/>
      <w:sz w:val="24"/>
      <w:szCs w:val="20"/>
    </w:rPr>
  </w:style>
  <w:style w:type="character" w:customStyle="1" w:styleId="3Char">
    <w:name w:val="标题 3 Char"/>
    <w:basedOn w:val="a6"/>
    <w:qFormat/>
    <w:rsid w:val="00655CEB"/>
    <w:rPr>
      <w:b/>
      <w:bCs/>
      <w:sz w:val="32"/>
      <w:szCs w:val="32"/>
    </w:rPr>
  </w:style>
  <w:style w:type="character" w:customStyle="1" w:styleId="4Char">
    <w:name w:val="标题 4 Char"/>
    <w:basedOn w:val="a6"/>
    <w:link w:val="4"/>
    <w:qFormat/>
    <w:rsid w:val="00655CEB"/>
    <w:rPr>
      <w:rFonts w:ascii="Arial" w:eastAsia="黑体" w:hAnsi="Arial" w:cs="Times New Roman"/>
      <w:b/>
      <w:bCs/>
      <w:sz w:val="28"/>
      <w:szCs w:val="28"/>
    </w:rPr>
  </w:style>
  <w:style w:type="character" w:customStyle="1" w:styleId="5Char">
    <w:name w:val="标题 5 Char"/>
    <w:basedOn w:val="a6"/>
    <w:link w:val="5"/>
    <w:qFormat/>
    <w:rsid w:val="00655CEB"/>
    <w:rPr>
      <w:rFonts w:ascii="Times New Roman" w:eastAsia="宋体" w:hAnsi="Times New Roman" w:cs="Times New Roman"/>
      <w:b/>
      <w:sz w:val="28"/>
      <w:szCs w:val="20"/>
    </w:rPr>
  </w:style>
  <w:style w:type="character" w:customStyle="1" w:styleId="6Char">
    <w:name w:val="标题 6 Char"/>
    <w:basedOn w:val="a6"/>
    <w:link w:val="6"/>
    <w:qFormat/>
    <w:rsid w:val="00655CEB"/>
    <w:rPr>
      <w:rFonts w:ascii="Arial" w:eastAsia="黑体" w:hAnsi="Arial" w:cs="Times New Roman"/>
      <w:b/>
      <w:sz w:val="24"/>
      <w:szCs w:val="20"/>
    </w:rPr>
  </w:style>
  <w:style w:type="character" w:customStyle="1" w:styleId="7Char">
    <w:name w:val="标题 7 Char"/>
    <w:basedOn w:val="a6"/>
    <w:link w:val="7"/>
    <w:qFormat/>
    <w:rsid w:val="00655CEB"/>
    <w:rPr>
      <w:rFonts w:ascii="Times New Roman" w:eastAsia="宋体" w:hAnsi="Times New Roman" w:cs="Times New Roman"/>
      <w:b/>
      <w:sz w:val="24"/>
      <w:szCs w:val="20"/>
    </w:rPr>
  </w:style>
  <w:style w:type="character" w:customStyle="1" w:styleId="8Char">
    <w:name w:val="标题 8 Char"/>
    <w:basedOn w:val="a6"/>
    <w:link w:val="8"/>
    <w:qFormat/>
    <w:rsid w:val="00655CEB"/>
    <w:rPr>
      <w:rFonts w:ascii="Arial" w:eastAsia="黑体" w:hAnsi="Arial" w:cs="Times New Roman"/>
      <w:sz w:val="24"/>
      <w:szCs w:val="20"/>
    </w:rPr>
  </w:style>
  <w:style w:type="character" w:customStyle="1" w:styleId="9Char">
    <w:name w:val="标题 9 Char"/>
    <w:basedOn w:val="a6"/>
    <w:link w:val="9"/>
    <w:qFormat/>
    <w:rsid w:val="00655CEB"/>
    <w:rPr>
      <w:rFonts w:ascii="Arial" w:eastAsia="黑体" w:hAnsi="Arial" w:cs="Times New Roman"/>
      <w:szCs w:val="20"/>
    </w:rPr>
  </w:style>
  <w:style w:type="numbering" w:customStyle="1" w:styleId="11">
    <w:name w:val="无列表1"/>
    <w:next w:val="a8"/>
    <w:uiPriority w:val="99"/>
    <w:semiHidden/>
    <w:unhideWhenUsed/>
    <w:rsid w:val="00655CEB"/>
  </w:style>
  <w:style w:type="paragraph" w:styleId="a5">
    <w:name w:val="Normal Indent"/>
    <w:basedOn w:val="a4"/>
    <w:link w:val="Char1"/>
    <w:uiPriority w:val="99"/>
    <w:qFormat/>
    <w:rsid w:val="00655CEB"/>
    <w:pPr>
      <w:ind w:firstLine="420"/>
    </w:pPr>
    <w:rPr>
      <w:rFonts w:ascii="Times New Roman" w:eastAsia="宋体" w:hAnsi="Times New Roman" w:cs="Times New Roman"/>
      <w:szCs w:val="20"/>
    </w:rPr>
  </w:style>
  <w:style w:type="paragraph" w:styleId="70">
    <w:name w:val="toc 7"/>
    <w:basedOn w:val="a4"/>
    <w:next w:val="a4"/>
    <w:uiPriority w:val="39"/>
    <w:qFormat/>
    <w:rsid w:val="00655CEB"/>
    <w:pPr>
      <w:ind w:left="1260"/>
      <w:jc w:val="left"/>
    </w:pPr>
    <w:rPr>
      <w:rFonts w:ascii="Times New Roman" w:eastAsia="宋体" w:hAnsi="Times New Roman" w:cs="Times New Roman"/>
      <w:szCs w:val="21"/>
    </w:rPr>
  </w:style>
  <w:style w:type="paragraph" w:styleId="ab">
    <w:name w:val="caption"/>
    <w:basedOn w:val="a4"/>
    <w:next w:val="a4"/>
    <w:qFormat/>
    <w:rsid w:val="00655CEB"/>
    <w:pPr>
      <w:widowControl/>
      <w:spacing w:line="360" w:lineRule="auto"/>
      <w:ind w:firstLineChars="920" w:firstLine="1940"/>
      <w:jc w:val="left"/>
    </w:pPr>
    <w:rPr>
      <w:rFonts w:ascii="宋体" w:eastAsia="宋体" w:hAnsi="宋体" w:cs="Times New Roman"/>
      <w:b/>
      <w:bCs/>
      <w:kern w:val="0"/>
      <w:sz w:val="20"/>
      <w:szCs w:val="20"/>
    </w:rPr>
  </w:style>
  <w:style w:type="paragraph" w:styleId="a0">
    <w:name w:val="List Bullet"/>
    <w:basedOn w:val="a4"/>
    <w:qFormat/>
    <w:rsid w:val="00655CEB"/>
    <w:pPr>
      <w:numPr>
        <w:numId w:val="1"/>
      </w:numPr>
    </w:pPr>
    <w:rPr>
      <w:rFonts w:ascii="Times New Roman" w:eastAsia="宋体" w:hAnsi="Times New Roman" w:cs="Times New Roman"/>
      <w:szCs w:val="20"/>
    </w:rPr>
  </w:style>
  <w:style w:type="paragraph" w:styleId="ac">
    <w:name w:val="Document Map"/>
    <w:basedOn w:val="a4"/>
    <w:link w:val="Char2"/>
    <w:qFormat/>
    <w:rsid w:val="00655CEB"/>
    <w:pPr>
      <w:shd w:val="clear" w:color="auto" w:fill="000080"/>
    </w:pPr>
    <w:rPr>
      <w:rFonts w:ascii="Times New Roman" w:eastAsia="宋体" w:hAnsi="Times New Roman" w:cs="Times New Roman"/>
      <w:szCs w:val="24"/>
    </w:rPr>
  </w:style>
  <w:style w:type="character" w:customStyle="1" w:styleId="Char2">
    <w:name w:val="文档结构图 Char"/>
    <w:basedOn w:val="a6"/>
    <w:link w:val="ac"/>
    <w:rsid w:val="00655CEB"/>
    <w:rPr>
      <w:rFonts w:ascii="Times New Roman" w:eastAsia="宋体" w:hAnsi="Times New Roman" w:cs="Times New Roman"/>
      <w:szCs w:val="24"/>
      <w:shd w:val="clear" w:color="auto" w:fill="000080"/>
    </w:rPr>
  </w:style>
  <w:style w:type="paragraph" w:styleId="ad">
    <w:name w:val="annotation text"/>
    <w:basedOn w:val="a4"/>
    <w:link w:val="Char3"/>
    <w:qFormat/>
    <w:rsid w:val="00655CEB"/>
    <w:pPr>
      <w:autoSpaceDE w:val="0"/>
      <w:autoSpaceDN w:val="0"/>
      <w:adjustRightInd w:val="0"/>
      <w:jc w:val="left"/>
      <w:textAlignment w:val="baseline"/>
    </w:pPr>
    <w:rPr>
      <w:rFonts w:ascii="宋体" w:eastAsia="宋体" w:hAnsi="Times New Roman" w:cs="Times New Roman"/>
      <w:kern w:val="0"/>
      <w:sz w:val="34"/>
      <w:szCs w:val="20"/>
    </w:rPr>
  </w:style>
  <w:style w:type="character" w:customStyle="1" w:styleId="Char3">
    <w:name w:val="批注文字 Char"/>
    <w:basedOn w:val="a6"/>
    <w:link w:val="ad"/>
    <w:qFormat/>
    <w:rsid w:val="00655CEB"/>
    <w:rPr>
      <w:rFonts w:ascii="宋体" w:eastAsia="宋体" w:hAnsi="Times New Roman" w:cs="Times New Roman"/>
      <w:kern w:val="0"/>
      <w:sz w:val="34"/>
      <w:szCs w:val="20"/>
    </w:rPr>
  </w:style>
  <w:style w:type="paragraph" w:styleId="31">
    <w:name w:val="Body Text 3"/>
    <w:basedOn w:val="a4"/>
    <w:link w:val="3Char0"/>
    <w:qFormat/>
    <w:rsid w:val="00655CEB"/>
    <w:pPr>
      <w:spacing w:after="120"/>
    </w:pPr>
    <w:rPr>
      <w:rFonts w:ascii="Times New Roman" w:eastAsia="宋体" w:hAnsi="Times New Roman" w:cs="Times New Roman"/>
      <w:sz w:val="16"/>
      <w:szCs w:val="16"/>
    </w:rPr>
  </w:style>
  <w:style w:type="character" w:customStyle="1" w:styleId="3Char0">
    <w:name w:val="正文文本 3 Char"/>
    <w:basedOn w:val="a6"/>
    <w:link w:val="31"/>
    <w:qFormat/>
    <w:rsid w:val="00655CEB"/>
    <w:rPr>
      <w:rFonts w:ascii="Times New Roman" w:eastAsia="宋体" w:hAnsi="Times New Roman" w:cs="Times New Roman"/>
      <w:sz w:val="16"/>
      <w:szCs w:val="16"/>
    </w:rPr>
  </w:style>
  <w:style w:type="paragraph" w:styleId="ae">
    <w:name w:val="Body Text"/>
    <w:basedOn w:val="a4"/>
    <w:link w:val="Char4"/>
    <w:qFormat/>
    <w:rsid w:val="00655CEB"/>
    <w:pPr>
      <w:spacing w:line="360" w:lineRule="auto"/>
    </w:pPr>
    <w:rPr>
      <w:rFonts w:ascii="Times New Roman" w:eastAsia="宋体" w:hAnsi="Times New Roman" w:cs="Times New Roman"/>
      <w:b/>
      <w:bCs/>
      <w:sz w:val="24"/>
      <w:szCs w:val="24"/>
    </w:rPr>
  </w:style>
  <w:style w:type="character" w:customStyle="1" w:styleId="Char4">
    <w:name w:val="正文文本 Char"/>
    <w:basedOn w:val="a6"/>
    <w:link w:val="ae"/>
    <w:qFormat/>
    <w:rsid w:val="00655CEB"/>
    <w:rPr>
      <w:rFonts w:ascii="Times New Roman" w:eastAsia="宋体" w:hAnsi="Times New Roman" w:cs="Times New Roman"/>
      <w:b/>
      <w:bCs/>
      <w:sz w:val="24"/>
      <w:szCs w:val="24"/>
    </w:rPr>
  </w:style>
  <w:style w:type="paragraph" w:styleId="af">
    <w:name w:val="Body Text Indent"/>
    <w:basedOn w:val="a4"/>
    <w:link w:val="Char5"/>
    <w:qFormat/>
    <w:rsid w:val="00655CEB"/>
    <w:pPr>
      <w:spacing w:line="360" w:lineRule="auto"/>
      <w:ind w:firstLineChars="200" w:firstLine="420"/>
    </w:pPr>
    <w:rPr>
      <w:rFonts w:ascii="Times New Roman" w:eastAsia="宋体" w:hAnsi="Times New Roman" w:cs="Times New Roman"/>
      <w:szCs w:val="24"/>
    </w:rPr>
  </w:style>
  <w:style w:type="character" w:customStyle="1" w:styleId="Char5">
    <w:name w:val="正文文本缩进 Char"/>
    <w:basedOn w:val="a6"/>
    <w:link w:val="af"/>
    <w:qFormat/>
    <w:rsid w:val="00655CEB"/>
    <w:rPr>
      <w:rFonts w:ascii="Times New Roman" w:eastAsia="宋体" w:hAnsi="Times New Roman" w:cs="Times New Roman"/>
      <w:szCs w:val="24"/>
    </w:rPr>
  </w:style>
  <w:style w:type="paragraph" w:styleId="50">
    <w:name w:val="toc 5"/>
    <w:basedOn w:val="a4"/>
    <w:next w:val="a4"/>
    <w:uiPriority w:val="39"/>
    <w:qFormat/>
    <w:rsid w:val="00655CEB"/>
    <w:pPr>
      <w:ind w:left="840"/>
      <w:jc w:val="left"/>
    </w:pPr>
    <w:rPr>
      <w:rFonts w:ascii="Times New Roman" w:eastAsia="宋体" w:hAnsi="Times New Roman" w:cs="Times New Roman"/>
      <w:szCs w:val="21"/>
    </w:rPr>
  </w:style>
  <w:style w:type="paragraph" w:styleId="32">
    <w:name w:val="toc 3"/>
    <w:basedOn w:val="a4"/>
    <w:next w:val="a4"/>
    <w:uiPriority w:val="39"/>
    <w:qFormat/>
    <w:rsid w:val="00655CEB"/>
    <w:pPr>
      <w:ind w:left="420"/>
      <w:jc w:val="left"/>
    </w:pPr>
    <w:rPr>
      <w:rFonts w:ascii="Times New Roman" w:eastAsia="宋体" w:hAnsi="Times New Roman" w:cs="Times New Roman"/>
      <w:i/>
      <w:iCs/>
      <w:szCs w:val="24"/>
    </w:rPr>
  </w:style>
  <w:style w:type="paragraph" w:styleId="af0">
    <w:name w:val="Plain Text"/>
    <w:basedOn w:val="a4"/>
    <w:link w:val="Char6"/>
    <w:qFormat/>
    <w:rsid w:val="00655CEB"/>
    <w:rPr>
      <w:rFonts w:ascii="宋体" w:eastAsia="宋体" w:hAnsi="Courier New" w:cs="Times New Roman"/>
      <w:szCs w:val="20"/>
    </w:rPr>
  </w:style>
  <w:style w:type="character" w:customStyle="1" w:styleId="Char6">
    <w:name w:val="纯文本 Char"/>
    <w:basedOn w:val="a6"/>
    <w:link w:val="af0"/>
    <w:qFormat/>
    <w:rsid w:val="00655CEB"/>
    <w:rPr>
      <w:rFonts w:ascii="宋体" w:eastAsia="宋体" w:hAnsi="Courier New" w:cs="Times New Roman"/>
      <w:szCs w:val="20"/>
    </w:rPr>
  </w:style>
  <w:style w:type="paragraph" w:styleId="80">
    <w:name w:val="toc 8"/>
    <w:basedOn w:val="a4"/>
    <w:next w:val="a4"/>
    <w:uiPriority w:val="39"/>
    <w:qFormat/>
    <w:rsid w:val="00655CEB"/>
    <w:pPr>
      <w:ind w:left="1470"/>
      <w:jc w:val="left"/>
    </w:pPr>
    <w:rPr>
      <w:rFonts w:ascii="Times New Roman" w:eastAsia="宋体" w:hAnsi="Times New Roman" w:cs="Times New Roman"/>
      <w:szCs w:val="21"/>
    </w:rPr>
  </w:style>
  <w:style w:type="paragraph" w:styleId="af1">
    <w:name w:val="Date"/>
    <w:basedOn w:val="a4"/>
    <w:next w:val="a4"/>
    <w:link w:val="Char10"/>
    <w:qFormat/>
    <w:rsid w:val="00655CEB"/>
    <w:rPr>
      <w:rFonts w:ascii="宋体" w:eastAsia="宋体" w:hAnsi="Courier New" w:cs="Times New Roman"/>
      <w:sz w:val="32"/>
      <w:szCs w:val="20"/>
    </w:rPr>
  </w:style>
  <w:style w:type="character" w:customStyle="1" w:styleId="Char7">
    <w:name w:val="日期 Char"/>
    <w:basedOn w:val="a6"/>
    <w:rsid w:val="00655CEB"/>
  </w:style>
  <w:style w:type="paragraph" w:styleId="20">
    <w:name w:val="Body Text Indent 2"/>
    <w:basedOn w:val="a4"/>
    <w:link w:val="2Char0"/>
    <w:qFormat/>
    <w:rsid w:val="00655CEB"/>
    <w:pPr>
      <w:spacing w:beforeLines="50" w:afterLines="50" w:line="120" w:lineRule="auto"/>
      <w:ind w:firstLineChars="400" w:firstLine="840"/>
      <w:jc w:val="left"/>
    </w:pPr>
    <w:rPr>
      <w:rFonts w:ascii="宋体" w:eastAsia="宋体" w:hAnsi="宋体" w:cs="Times New Roman"/>
      <w:szCs w:val="24"/>
    </w:rPr>
  </w:style>
  <w:style w:type="character" w:customStyle="1" w:styleId="2Char0">
    <w:name w:val="正文文本缩进 2 Char"/>
    <w:basedOn w:val="a6"/>
    <w:link w:val="20"/>
    <w:qFormat/>
    <w:rsid w:val="00655CEB"/>
    <w:rPr>
      <w:rFonts w:ascii="宋体" w:eastAsia="宋体" w:hAnsi="宋体" w:cs="Times New Roman"/>
      <w:szCs w:val="24"/>
    </w:rPr>
  </w:style>
  <w:style w:type="paragraph" w:styleId="af2">
    <w:name w:val="Balloon Text"/>
    <w:basedOn w:val="a4"/>
    <w:link w:val="Char8"/>
    <w:qFormat/>
    <w:rsid w:val="00655CEB"/>
    <w:rPr>
      <w:rFonts w:ascii="Times New Roman" w:eastAsia="宋体" w:hAnsi="Times New Roman" w:cs="Times New Roman"/>
      <w:sz w:val="18"/>
      <w:szCs w:val="18"/>
    </w:rPr>
  </w:style>
  <w:style w:type="character" w:customStyle="1" w:styleId="Char8">
    <w:name w:val="批注框文本 Char"/>
    <w:basedOn w:val="a6"/>
    <w:link w:val="af2"/>
    <w:qFormat/>
    <w:rsid w:val="00655CEB"/>
    <w:rPr>
      <w:rFonts w:ascii="Times New Roman" w:eastAsia="宋体" w:hAnsi="Times New Roman" w:cs="Times New Roman"/>
      <w:sz w:val="18"/>
      <w:szCs w:val="18"/>
    </w:rPr>
  </w:style>
  <w:style w:type="paragraph" w:styleId="12">
    <w:name w:val="toc 1"/>
    <w:basedOn w:val="a4"/>
    <w:next w:val="a4"/>
    <w:uiPriority w:val="39"/>
    <w:qFormat/>
    <w:rsid w:val="00655CEB"/>
    <w:pPr>
      <w:spacing w:before="120" w:after="120"/>
      <w:jc w:val="left"/>
    </w:pPr>
    <w:rPr>
      <w:rFonts w:ascii="Times New Roman" w:eastAsia="宋体" w:hAnsi="Times New Roman" w:cs="Times New Roman"/>
      <w:b/>
      <w:bCs/>
      <w:caps/>
      <w:szCs w:val="24"/>
    </w:rPr>
  </w:style>
  <w:style w:type="paragraph" w:styleId="40">
    <w:name w:val="toc 4"/>
    <w:basedOn w:val="a4"/>
    <w:next w:val="a4"/>
    <w:uiPriority w:val="39"/>
    <w:qFormat/>
    <w:rsid w:val="00655CEB"/>
    <w:pPr>
      <w:ind w:left="630"/>
      <w:jc w:val="left"/>
    </w:pPr>
    <w:rPr>
      <w:rFonts w:ascii="Times New Roman" w:eastAsia="宋体" w:hAnsi="Times New Roman" w:cs="Times New Roman"/>
      <w:szCs w:val="21"/>
    </w:rPr>
  </w:style>
  <w:style w:type="paragraph" w:styleId="60">
    <w:name w:val="toc 6"/>
    <w:basedOn w:val="a4"/>
    <w:next w:val="a4"/>
    <w:uiPriority w:val="39"/>
    <w:qFormat/>
    <w:rsid w:val="00655CEB"/>
    <w:pPr>
      <w:ind w:left="1050"/>
      <w:jc w:val="left"/>
    </w:pPr>
    <w:rPr>
      <w:rFonts w:ascii="Times New Roman" w:eastAsia="宋体" w:hAnsi="Times New Roman" w:cs="Times New Roman"/>
      <w:szCs w:val="21"/>
    </w:rPr>
  </w:style>
  <w:style w:type="paragraph" w:styleId="33">
    <w:name w:val="Body Text Indent 3"/>
    <w:basedOn w:val="a4"/>
    <w:link w:val="3Char2"/>
    <w:qFormat/>
    <w:rsid w:val="00655CEB"/>
    <w:pPr>
      <w:spacing w:line="360" w:lineRule="auto"/>
      <w:ind w:firstLineChars="200" w:firstLine="482"/>
    </w:pPr>
    <w:rPr>
      <w:rFonts w:ascii="宋体" w:eastAsia="宋体" w:hAnsi="Times New Roman" w:cs="Times New Roman"/>
      <w:b/>
      <w:bCs/>
      <w:sz w:val="24"/>
      <w:szCs w:val="24"/>
    </w:rPr>
  </w:style>
  <w:style w:type="character" w:customStyle="1" w:styleId="3Char2">
    <w:name w:val="正文文本缩进 3 Char"/>
    <w:basedOn w:val="a6"/>
    <w:link w:val="33"/>
    <w:qFormat/>
    <w:rsid w:val="00655CEB"/>
    <w:rPr>
      <w:rFonts w:ascii="宋体" w:eastAsia="宋体" w:hAnsi="Times New Roman" w:cs="Times New Roman"/>
      <w:b/>
      <w:bCs/>
      <w:sz w:val="24"/>
      <w:szCs w:val="24"/>
    </w:rPr>
  </w:style>
  <w:style w:type="paragraph" w:styleId="21">
    <w:name w:val="toc 2"/>
    <w:basedOn w:val="a4"/>
    <w:next w:val="a4"/>
    <w:uiPriority w:val="39"/>
    <w:qFormat/>
    <w:rsid w:val="00655CEB"/>
    <w:pPr>
      <w:tabs>
        <w:tab w:val="right" w:leader="dot" w:pos="8296"/>
      </w:tabs>
      <w:ind w:left="210"/>
      <w:jc w:val="left"/>
    </w:pPr>
    <w:rPr>
      <w:rFonts w:ascii="Times New Roman" w:eastAsia="宋体" w:hAnsi="Times New Roman" w:cs="Times New Roman"/>
      <w:smallCaps/>
      <w:szCs w:val="24"/>
    </w:rPr>
  </w:style>
  <w:style w:type="paragraph" w:styleId="90">
    <w:name w:val="toc 9"/>
    <w:basedOn w:val="a4"/>
    <w:next w:val="a4"/>
    <w:uiPriority w:val="39"/>
    <w:qFormat/>
    <w:rsid w:val="00655CEB"/>
    <w:pPr>
      <w:ind w:left="1680"/>
      <w:jc w:val="left"/>
    </w:pPr>
    <w:rPr>
      <w:rFonts w:ascii="Times New Roman" w:eastAsia="宋体" w:hAnsi="Times New Roman" w:cs="Times New Roman"/>
      <w:szCs w:val="21"/>
    </w:rPr>
  </w:style>
  <w:style w:type="paragraph" w:styleId="22">
    <w:name w:val="Body Text 2"/>
    <w:basedOn w:val="a4"/>
    <w:link w:val="2Char1"/>
    <w:qFormat/>
    <w:rsid w:val="00655CEB"/>
    <w:pPr>
      <w:spacing w:line="360" w:lineRule="auto"/>
    </w:pPr>
    <w:rPr>
      <w:rFonts w:ascii="Times New Roman" w:eastAsia="宋体" w:hAnsi="Times New Roman" w:cs="Times New Roman"/>
      <w:sz w:val="24"/>
      <w:szCs w:val="24"/>
    </w:rPr>
  </w:style>
  <w:style w:type="character" w:customStyle="1" w:styleId="2Char1">
    <w:name w:val="正文文本 2 Char"/>
    <w:basedOn w:val="a6"/>
    <w:link w:val="22"/>
    <w:qFormat/>
    <w:rsid w:val="00655CEB"/>
    <w:rPr>
      <w:rFonts w:ascii="Times New Roman" w:eastAsia="宋体" w:hAnsi="Times New Roman" w:cs="Times New Roman"/>
      <w:sz w:val="24"/>
      <w:szCs w:val="24"/>
    </w:rPr>
  </w:style>
  <w:style w:type="paragraph" w:styleId="HTML">
    <w:name w:val="HTML Preformatted"/>
    <w:basedOn w:val="a4"/>
    <w:link w:val="HTMLChar"/>
    <w:qFormat/>
    <w:rsid w:val="00655C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character" w:customStyle="1" w:styleId="HTMLChar">
    <w:name w:val="HTML 预设格式 Char"/>
    <w:basedOn w:val="a6"/>
    <w:link w:val="HTML"/>
    <w:qFormat/>
    <w:rsid w:val="00655CEB"/>
    <w:rPr>
      <w:rFonts w:ascii="Arial Unicode MS" w:eastAsia="Arial Unicode MS" w:hAnsi="Arial Unicode MS" w:cs="Times New Roman"/>
      <w:color w:val="000000"/>
      <w:kern w:val="0"/>
      <w:sz w:val="20"/>
      <w:szCs w:val="20"/>
    </w:rPr>
  </w:style>
  <w:style w:type="paragraph" w:styleId="af3">
    <w:name w:val="Normal (Web)"/>
    <w:basedOn w:val="a4"/>
    <w:link w:val="Char9"/>
    <w:qFormat/>
    <w:rsid w:val="00655CEB"/>
    <w:rPr>
      <w:rFonts w:ascii="Times New Roman" w:eastAsia="宋体" w:hAnsi="Times New Roman" w:cs="Times New Roman"/>
      <w:sz w:val="24"/>
      <w:szCs w:val="24"/>
    </w:rPr>
  </w:style>
  <w:style w:type="paragraph" w:styleId="13">
    <w:name w:val="index 1"/>
    <w:basedOn w:val="a4"/>
    <w:next w:val="a4"/>
    <w:qFormat/>
    <w:rsid w:val="00655CEB"/>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paragraph" w:styleId="af4">
    <w:name w:val="Title"/>
    <w:basedOn w:val="a4"/>
    <w:link w:val="Chara"/>
    <w:qFormat/>
    <w:rsid w:val="00655CEB"/>
    <w:pPr>
      <w:spacing w:before="240" w:after="60"/>
      <w:jc w:val="center"/>
      <w:outlineLvl w:val="0"/>
    </w:pPr>
    <w:rPr>
      <w:rFonts w:ascii="Arial" w:eastAsia="隶书" w:hAnsi="Arial" w:cs="Arial"/>
      <w:b/>
      <w:bCs/>
      <w:sz w:val="32"/>
      <w:szCs w:val="32"/>
    </w:rPr>
  </w:style>
  <w:style w:type="character" w:customStyle="1" w:styleId="Chara">
    <w:name w:val="标题 Char"/>
    <w:basedOn w:val="a6"/>
    <w:link w:val="af4"/>
    <w:qFormat/>
    <w:rsid w:val="00655CEB"/>
    <w:rPr>
      <w:rFonts w:ascii="Arial" w:eastAsia="隶书" w:hAnsi="Arial" w:cs="Arial"/>
      <w:b/>
      <w:bCs/>
      <w:sz w:val="32"/>
      <w:szCs w:val="32"/>
    </w:rPr>
  </w:style>
  <w:style w:type="paragraph" w:styleId="af5">
    <w:name w:val="annotation subject"/>
    <w:basedOn w:val="ad"/>
    <w:next w:val="ad"/>
    <w:link w:val="Charb"/>
    <w:uiPriority w:val="99"/>
    <w:qFormat/>
    <w:rsid w:val="00655CEB"/>
    <w:pPr>
      <w:autoSpaceDE/>
      <w:autoSpaceDN/>
      <w:adjustRightInd/>
      <w:textAlignment w:val="auto"/>
    </w:pPr>
    <w:rPr>
      <w:rFonts w:ascii="Times New Roman"/>
      <w:b/>
      <w:bCs/>
      <w:kern w:val="2"/>
      <w:sz w:val="21"/>
      <w:szCs w:val="24"/>
    </w:rPr>
  </w:style>
  <w:style w:type="character" w:customStyle="1" w:styleId="Charb">
    <w:name w:val="批注主题 Char"/>
    <w:basedOn w:val="Char3"/>
    <w:link w:val="af5"/>
    <w:uiPriority w:val="99"/>
    <w:qFormat/>
    <w:rsid w:val="00655CEB"/>
    <w:rPr>
      <w:rFonts w:ascii="Times New Roman" w:eastAsia="宋体" w:hAnsi="Times New Roman" w:cs="Times New Roman"/>
      <w:b/>
      <w:bCs/>
      <w:kern w:val="0"/>
      <w:sz w:val="34"/>
      <w:szCs w:val="24"/>
    </w:rPr>
  </w:style>
  <w:style w:type="paragraph" w:styleId="af6">
    <w:name w:val="Body Text First Indent"/>
    <w:basedOn w:val="ae"/>
    <w:link w:val="Charc"/>
    <w:qFormat/>
    <w:rsid w:val="00655CEB"/>
    <w:pPr>
      <w:spacing w:after="120" w:line="240" w:lineRule="auto"/>
      <w:ind w:firstLineChars="100" w:firstLine="420"/>
    </w:pPr>
    <w:rPr>
      <w:sz w:val="21"/>
    </w:rPr>
  </w:style>
  <w:style w:type="character" w:customStyle="1" w:styleId="Charc">
    <w:name w:val="正文首行缩进 Char"/>
    <w:basedOn w:val="Char4"/>
    <w:link w:val="af6"/>
    <w:qFormat/>
    <w:rsid w:val="00655CEB"/>
    <w:rPr>
      <w:rFonts w:ascii="Times New Roman" w:eastAsia="宋体" w:hAnsi="Times New Roman" w:cs="Times New Roman"/>
      <w:b/>
      <w:bCs/>
      <w:sz w:val="24"/>
      <w:szCs w:val="24"/>
    </w:rPr>
  </w:style>
  <w:style w:type="table" w:styleId="af7">
    <w:name w:val="Table Grid"/>
    <w:basedOn w:val="a7"/>
    <w:qFormat/>
    <w:rsid w:val="00655CE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sid w:val="00655CEB"/>
    <w:rPr>
      <w:b/>
      <w:bCs/>
    </w:rPr>
  </w:style>
  <w:style w:type="character" w:styleId="af9">
    <w:name w:val="page number"/>
    <w:basedOn w:val="a6"/>
    <w:qFormat/>
    <w:rsid w:val="00655CEB"/>
  </w:style>
  <w:style w:type="character" w:styleId="afa">
    <w:name w:val="FollowedHyperlink"/>
    <w:qFormat/>
    <w:rsid w:val="00655CEB"/>
    <w:rPr>
      <w:color w:val="800080"/>
      <w:u w:val="single"/>
    </w:rPr>
  </w:style>
  <w:style w:type="character" w:styleId="afb">
    <w:name w:val="Emphasis"/>
    <w:basedOn w:val="a6"/>
    <w:qFormat/>
    <w:rsid w:val="00655CEB"/>
    <w:rPr>
      <w:i/>
    </w:rPr>
  </w:style>
  <w:style w:type="character" w:styleId="afc">
    <w:name w:val="Hyperlink"/>
    <w:uiPriority w:val="99"/>
    <w:qFormat/>
    <w:rsid w:val="00655CEB"/>
    <w:rPr>
      <w:color w:val="0000FF"/>
      <w:u w:val="single"/>
    </w:rPr>
  </w:style>
  <w:style w:type="character" w:styleId="afd">
    <w:name w:val="annotation reference"/>
    <w:basedOn w:val="a6"/>
    <w:qFormat/>
    <w:rsid w:val="00655CEB"/>
    <w:rPr>
      <w:sz w:val="21"/>
      <w:szCs w:val="21"/>
    </w:rPr>
  </w:style>
  <w:style w:type="paragraph" w:customStyle="1" w:styleId="Chard">
    <w:name w:val="Char"/>
    <w:basedOn w:val="a4"/>
    <w:qFormat/>
    <w:rsid w:val="00655CEB"/>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link w:val="30"/>
    <w:qFormat/>
    <w:rsid w:val="00655CEB"/>
    <w:rPr>
      <w:rFonts w:ascii="宋体" w:eastAsia="宋体" w:hAnsi="宋体" w:cs="Times New Roman"/>
      <w:b/>
      <w:bCs/>
      <w:sz w:val="28"/>
      <w:szCs w:val="32"/>
    </w:rPr>
  </w:style>
  <w:style w:type="character" w:customStyle="1" w:styleId="Char1">
    <w:name w:val="正文缩进 Char"/>
    <w:link w:val="a5"/>
    <w:uiPriority w:val="99"/>
    <w:qFormat/>
    <w:rsid w:val="00655CEB"/>
    <w:rPr>
      <w:rFonts w:ascii="Times New Roman" w:eastAsia="宋体" w:hAnsi="Times New Roman" w:cs="Times New Roman"/>
      <w:szCs w:val="20"/>
    </w:rPr>
  </w:style>
  <w:style w:type="paragraph" w:customStyle="1" w:styleId="41">
    <w:name w:val="样式41"/>
    <w:basedOn w:val="a4"/>
    <w:qFormat/>
    <w:rsid w:val="00655CEB"/>
    <w:pPr>
      <w:tabs>
        <w:tab w:val="left" w:pos="945"/>
        <w:tab w:val="left" w:pos="7427"/>
      </w:tabs>
      <w:spacing w:line="360" w:lineRule="auto"/>
      <w:ind w:leftChars="800" w:left="7427" w:hangingChars="200" w:hanging="360"/>
    </w:pPr>
    <w:rPr>
      <w:rFonts w:ascii="Times New Roman" w:eastAsia="宋体" w:hAnsi="Times New Roman" w:cs="Times New Roman"/>
      <w:b/>
      <w:color w:val="000000"/>
      <w:sz w:val="24"/>
      <w:szCs w:val="20"/>
    </w:rPr>
  </w:style>
  <w:style w:type="paragraph" w:customStyle="1" w:styleId="afe">
    <w:name w:val="图"/>
    <w:basedOn w:val="a4"/>
    <w:qFormat/>
    <w:rsid w:val="00655CEB"/>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f">
    <w:name w:val="文档正文"/>
    <w:basedOn w:val="a4"/>
    <w:qFormat/>
    <w:rsid w:val="00655CEB"/>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customStyle="1" w:styleId="CharCharCharChar">
    <w:name w:val="Char Char Char Char"/>
    <w:basedOn w:val="a4"/>
    <w:qFormat/>
    <w:rsid w:val="00655CEB"/>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11">
    <w:name w:val="Char11"/>
    <w:basedOn w:val="a4"/>
    <w:qFormat/>
    <w:rsid w:val="00655CEB"/>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CharCharChar1">
    <w:name w:val="Char Char Char Char1"/>
    <w:basedOn w:val="a4"/>
    <w:qFormat/>
    <w:rsid w:val="00655CEB"/>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4"/>
    <w:qFormat/>
    <w:rsid w:val="00655CEB"/>
    <w:pPr>
      <w:suppressAutoHyphens/>
      <w:autoSpaceDE w:val="0"/>
      <w:spacing w:after="120"/>
      <w:jc w:val="left"/>
    </w:pPr>
    <w:rPr>
      <w:rFonts w:ascii="Helvetica" w:eastAsia="宋体" w:hAnsi="Helvetica" w:cs="Times New Roman"/>
      <w:kern w:val="1"/>
      <w:sz w:val="20"/>
      <w:szCs w:val="20"/>
    </w:rPr>
  </w:style>
  <w:style w:type="paragraph" w:customStyle="1" w:styleId="aff0">
    <w:name w:val="自定义正文"/>
    <w:basedOn w:val="a4"/>
    <w:qFormat/>
    <w:rsid w:val="00655CEB"/>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4"/>
    <w:qFormat/>
    <w:rsid w:val="00655CEB"/>
    <w:rPr>
      <w:rFonts w:ascii="Tahoma" w:eastAsia="宋体" w:hAnsi="Tahoma" w:cs="Times New Roman"/>
      <w:sz w:val="24"/>
      <w:szCs w:val="20"/>
    </w:rPr>
  </w:style>
  <w:style w:type="paragraph" w:customStyle="1" w:styleId="14">
    <w:name w:val="小标题 1"/>
    <w:basedOn w:val="a4"/>
    <w:qFormat/>
    <w:rsid w:val="00655CEB"/>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4"/>
    <w:qFormat/>
    <w:rsid w:val="00655CEB"/>
    <w:rPr>
      <w:rFonts w:ascii="Tahoma" w:eastAsia="宋体" w:hAnsi="Tahoma" w:cs="Times New Roman"/>
      <w:sz w:val="24"/>
      <w:szCs w:val="20"/>
    </w:rPr>
  </w:style>
  <w:style w:type="paragraph" w:customStyle="1" w:styleId="aff1">
    <w:name w:val="È±Ê¡ÎÄ±¾"/>
    <w:basedOn w:val="a4"/>
    <w:qFormat/>
    <w:rsid w:val="00655CEB"/>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paragraph" w:customStyle="1" w:styleId="CharCharCharCharCharChar1Char">
    <w:name w:val="Char Char Char Char Char Char1 Char"/>
    <w:basedOn w:val="a4"/>
    <w:qFormat/>
    <w:rsid w:val="00655CEB"/>
    <w:pPr>
      <w:widowControl/>
      <w:spacing w:after="160" w:line="240" w:lineRule="exact"/>
      <w:jc w:val="left"/>
    </w:pPr>
    <w:rPr>
      <w:rFonts w:ascii="Verdana" w:eastAsia="宋体" w:hAnsi="Verdana" w:cs="Times New Roman"/>
      <w:kern w:val="0"/>
      <w:szCs w:val="20"/>
      <w:lang w:eastAsia="en-US"/>
    </w:rPr>
  </w:style>
  <w:style w:type="paragraph" w:styleId="aff2">
    <w:name w:val="List Paragraph"/>
    <w:basedOn w:val="a4"/>
    <w:link w:val="Chare"/>
    <w:uiPriority w:val="34"/>
    <w:qFormat/>
    <w:rsid w:val="00655CEB"/>
    <w:pPr>
      <w:ind w:firstLineChars="200" w:firstLine="420"/>
    </w:pPr>
    <w:rPr>
      <w:rFonts w:ascii="Calibri" w:eastAsia="宋体" w:hAnsi="Calibri" w:cs="Times New Roman"/>
    </w:rPr>
  </w:style>
  <w:style w:type="paragraph" w:customStyle="1" w:styleId="USE1">
    <w:name w:val="USE 1"/>
    <w:basedOn w:val="a4"/>
    <w:qFormat/>
    <w:rsid w:val="00655CEB"/>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4"/>
    <w:qFormat/>
    <w:rsid w:val="00655CEB"/>
    <w:pPr>
      <w:widowControl/>
      <w:numPr>
        <w:numId w:val="3"/>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3">
    <w:name w:val="正文文字缩进项目"/>
    <w:basedOn w:val="af"/>
    <w:qFormat/>
    <w:rsid w:val="00655CEB"/>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rsid w:val="00655CEB"/>
    <w:pPr>
      <w:adjustRightInd/>
      <w:spacing w:before="0" w:after="0"/>
      <w:jc w:val="both"/>
      <w:textAlignment w:val="auto"/>
    </w:pPr>
    <w:rPr>
      <w:rFonts w:ascii="Cambria" w:hAnsi="Cambria" w:cs="宋体"/>
      <w:kern w:val="2"/>
      <w:sz w:val="32"/>
    </w:rPr>
  </w:style>
  <w:style w:type="character" w:customStyle="1" w:styleId="H4Char2">
    <w:name w:val="H4 Char2"/>
    <w:qFormat/>
    <w:rsid w:val="00655CEB"/>
    <w:rPr>
      <w:rFonts w:ascii="Arial" w:eastAsia="黑体" w:hAnsi="Arial"/>
      <w:b/>
      <w:bCs/>
      <w:kern w:val="2"/>
      <w:sz w:val="28"/>
      <w:szCs w:val="28"/>
      <w:lang w:val="en-US" w:eastAsia="zh-CN" w:bidi="ar-SA"/>
    </w:rPr>
  </w:style>
  <w:style w:type="character" w:customStyle="1" w:styleId="Charf">
    <w:name w:val="第*章 Char"/>
    <w:qFormat/>
    <w:rsid w:val="00655CEB"/>
    <w:rPr>
      <w:rFonts w:ascii="Arial" w:eastAsia="黑体" w:hAnsi="Arial"/>
      <w:b/>
      <w:bCs/>
      <w:kern w:val="2"/>
      <w:sz w:val="32"/>
      <w:szCs w:val="32"/>
    </w:rPr>
  </w:style>
  <w:style w:type="character" w:customStyle="1" w:styleId="1Char0">
    <w:name w:val="章标题1 Char"/>
    <w:qFormat/>
    <w:rsid w:val="00655CEB"/>
    <w:rPr>
      <w:rFonts w:eastAsia="宋体"/>
      <w:b/>
      <w:bCs/>
      <w:kern w:val="2"/>
      <w:sz w:val="32"/>
      <w:szCs w:val="32"/>
      <w:lang w:val="en-US" w:eastAsia="zh-CN" w:bidi="ar-SA"/>
    </w:rPr>
  </w:style>
  <w:style w:type="character" w:customStyle="1" w:styleId="Char10">
    <w:name w:val="日期 Char1"/>
    <w:link w:val="af1"/>
    <w:qFormat/>
    <w:rsid w:val="00655CEB"/>
    <w:rPr>
      <w:rFonts w:ascii="宋体" w:eastAsia="宋体" w:hAnsi="Courier New" w:cs="Times New Roman"/>
      <w:sz w:val="32"/>
      <w:szCs w:val="20"/>
    </w:rPr>
  </w:style>
  <w:style w:type="character" w:customStyle="1" w:styleId="Charf0">
    <w:name w:val="正文文字首行缩进 Char"/>
    <w:qFormat/>
    <w:rsid w:val="00655CEB"/>
    <w:rPr>
      <w:kern w:val="2"/>
      <w:sz w:val="21"/>
      <w:szCs w:val="24"/>
    </w:rPr>
  </w:style>
  <w:style w:type="paragraph" w:customStyle="1" w:styleId="15">
    <w:name w:val="样式1"/>
    <w:basedOn w:val="af4"/>
    <w:qFormat/>
    <w:rsid w:val="00655CEB"/>
    <w:pPr>
      <w:spacing w:before="120" w:after="120"/>
    </w:pPr>
    <w:rPr>
      <w:rFonts w:eastAsia="黑体"/>
      <w:b w:val="0"/>
      <w:sz w:val="30"/>
      <w:szCs w:val="21"/>
    </w:rPr>
  </w:style>
  <w:style w:type="paragraph" w:customStyle="1" w:styleId="23">
    <w:name w:val="样式2"/>
    <w:basedOn w:val="af4"/>
    <w:next w:val="15"/>
    <w:qFormat/>
    <w:rsid w:val="00655CEB"/>
    <w:pPr>
      <w:spacing w:before="120" w:after="120"/>
    </w:pPr>
    <w:rPr>
      <w:rFonts w:eastAsia="黑体"/>
      <w:b w:val="0"/>
      <w:sz w:val="30"/>
      <w:szCs w:val="30"/>
    </w:rPr>
  </w:style>
  <w:style w:type="character" w:customStyle="1" w:styleId="3CharChar">
    <w:name w:val="标题 3 Char Char"/>
    <w:qFormat/>
    <w:rsid w:val="00655CEB"/>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4"/>
    <w:qFormat/>
    <w:rsid w:val="00655CEB"/>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4"/>
    <w:qFormat/>
    <w:rsid w:val="00655CEB"/>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4"/>
    <w:qFormat/>
    <w:rsid w:val="00655CEB"/>
    <w:pPr>
      <w:spacing w:line="360" w:lineRule="auto"/>
      <w:ind w:firstLineChars="200" w:firstLine="200"/>
    </w:pPr>
    <w:rPr>
      <w:rFonts w:ascii="Times New Roman" w:eastAsia="宋体" w:hAnsi="Times New Roman" w:cs="Times New Roman"/>
      <w:szCs w:val="20"/>
    </w:rPr>
  </w:style>
  <w:style w:type="paragraph" w:customStyle="1" w:styleId="a2">
    <w:name w:val="设计依据"/>
    <w:basedOn w:val="ae"/>
    <w:qFormat/>
    <w:rsid w:val="00655CEB"/>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1">
    <w:name w:val="方案要点"/>
    <w:basedOn w:val="a4"/>
    <w:qFormat/>
    <w:rsid w:val="00655CEB"/>
    <w:pPr>
      <w:numPr>
        <w:numId w:val="4"/>
      </w:numPr>
      <w:spacing w:line="360" w:lineRule="auto"/>
    </w:pPr>
    <w:rPr>
      <w:rFonts w:ascii="仿宋_GB2312" w:eastAsia="仿宋_GB2312" w:hAnsi="宋体" w:cs="Times New Roman"/>
      <w:color w:val="000000"/>
      <w:sz w:val="28"/>
      <w:szCs w:val="28"/>
    </w:rPr>
  </w:style>
  <w:style w:type="paragraph" w:customStyle="1" w:styleId="42">
    <w:name w:val="样式4"/>
    <w:basedOn w:val="a4"/>
    <w:qFormat/>
    <w:rsid w:val="00655CEB"/>
    <w:pPr>
      <w:tabs>
        <w:tab w:val="left" w:pos="842"/>
      </w:tabs>
      <w:spacing w:line="360" w:lineRule="auto"/>
      <w:ind w:left="842" w:hanging="420"/>
    </w:pPr>
    <w:rPr>
      <w:rFonts w:ascii="Times New Roman" w:eastAsia="宋体" w:hAnsi="Times New Roman" w:cs="Times New Roman"/>
      <w:sz w:val="24"/>
      <w:szCs w:val="24"/>
    </w:rPr>
  </w:style>
  <w:style w:type="paragraph" w:customStyle="1" w:styleId="aff3">
    <w:name w:val="文字"/>
    <w:basedOn w:val="a4"/>
    <w:qFormat/>
    <w:rsid w:val="00655CEB"/>
    <w:pPr>
      <w:tabs>
        <w:tab w:val="left" w:pos="8520"/>
      </w:tabs>
      <w:spacing w:line="312" w:lineRule="auto"/>
      <w:ind w:right="-210" w:firstLine="556"/>
    </w:pPr>
    <w:rPr>
      <w:rFonts w:ascii="宋体" w:eastAsia="宋体" w:hAnsi="Times New Roman" w:cs="Times New Roman"/>
      <w:sz w:val="28"/>
      <w:szCs w:val="20"/>
    </w:rPr>
  </w:style>
  <w:style w:type="paragraph" w:customStyle="1" w:styleId="----">
    <w:name w:val="--规划-表格-居左"/>
    <w:basedOn w:val="--"/>
    <w:qFormat/>
    <w:rsid w:val="00655CEB"/>
    <w:pPr>
      <w:spacing w:line="240" w:lineRule="auto"/>
      <w:ind w:firstLineChars="0" w:firstLine="0"/>
    </w:pPr>
    <w:rPr>
      <w:sz w:val="20"/>
    </w:rPr>
  </w:style>
  <w:style w:type="paragraph" w:customStyle="1" w:styleId="----0">
    <w:name w:val="--规划-表格-居中"/>
    <w:basedOn w:val="--"/>
    <w:qFormat/>
    <w:rsid w:val="00655CEB"/>
    <w:pPr>
      <w:spacing w:line="240" w:lineRule="auto"/>
      <w:ind w:firstLineChars="0" w:firstLine="0"/>
      <w:jc w:val="center"/>
    </w:pPr>
    <w:rPr>
      <w:sz w:val="20"/>
    </w:rPr>
  </w:style>
  <w:style w:type="paragraph" w:customStyle="1" w:styleId="--0">
    <w:name w:val="--编号内缩进"/>
    <w:basedOn w:val="a4"/>
    <w:qFormat/>
    <w:rsid w:val="00655CEB"/>
    <w:pPr>
      <w:spacing w:line="360" w:lineRule="auto"/>
      <w:ind w:left="420" w:firstLineChars="200" w:firstLine="200"/>
    </w:pPr>
    <w:rPr>
      <w:rFonts w:ascii="Times New Roman" w:eastAsia="宋体" w:hAnsi="Times New Roman" w:cs="Times New Roman"/>
      <w:szCs w:val="21"/>
    </w:rPr>
  </w:style>
  <w:style w:type="paragraph" w:customStyle="1" w:styleId="---">
    <w:name w:val="--规划-题注"/>
    <w:basedOn w:val="a4"/>
    <w:next w:val="--"/>
    <w:qFormat/>
    <w:rsid w:val="00655CEB"/>
    <w:pPr>
      <w:spacing w:line="360" w:lineRule="auto"/>
      <w:jc w:val="center"/>
    </w:pPr>
    <w:rPr>
      <w:rFonts w:ascii="Times New Roman" w:eastAsia="黑体" w:hAnsi="Times New Roman" w:cs="Times New Roman"/>
      <w:szCs w:val="24"/>
    </w:rPr>
  </w:style>
  <w:style w:type="paragraph" w:customStyle="1" w:styleId="---0">
    <w:name w:val="--规划-图和表"/>
    <w:next w:val="--"/>
    <w:qFormat/>
    <w:rsid w:val="00655CEB"/>
    <w:pPr>
      <w:jc w:val="center"/>
    </w:pPr>
    <w:rPr>
      <w:rFonts w:ascii="Times New Roman" w:eastAsia="宋体" w:hAnsi="Times New Roman" w:cs="Times New Roman"/>
      <w:szCs w:val="20"/>
    </w:rPr>
  </w:style>
  <w:style w:type="paragraph" w:customStyle="1" w:styleId="---1">
    <w:name w:val="--规划-小标题"/>
    <w:basedOn w:val="a4"/>
    <w:next w:val="--"/>
    <w:qFormat/>
    <w:rsid w:val="00655CEB"/>
    <w:pPr>
      <w:keepNext/>
      <w:keepLines/>
      <w:spacing w:line="360" w:lineRule="auto"/>
      <w:outlineLvl w:val="4"/>
    </w:pPr>
    <w:rPr>
      <w:rFonts w:ascii="Times New Roman" w:eastAsia="黑体" w:hAnsi="Times New Roman" w:cs="Times New Roman"/>
      <w:szCs w:val="24"/>
    </w:rPr>
  </w:style>
  <w:style w:type="paragraph" w:customStyle="1" w:styleId="--Char">
    <w:name w:val="--规划正文 Char"/>
    <w:basedOn w:val="a4"/>
    <w:qFormat/>
    <w:rsid w:val="00655CEB"/>
    <w:pPr>
      <w:spacing w:line="360" w:lineRule="auto"/>
      <w:ind w:firstLineChars="200" w:firstLine="200"/>
    </w:pPr>
    <w:rPr>
      <w:rFonts w:ascii="Times New Roman" w:eastAsia="宋体" w:hAnsi="Times New Roman" w:cs="Times New Roman"/>
      <w:sz w:val="24"/>
      <w:szCs w:val="24"/>
    </w:rPr>
  </w:style>
  <w:style w:type="paragraph" w:customStyle="1" w:styleId="aff4">
    <w:name w:val="缺省文本"/>
    <w:basedOn w:val="a4"/>
    <w:qFormat/>
    <w:rsid w:val="00655CEB"/>
    <w:pPr>
      <w:autoSpaceDE w:val="0"/>
      <w:autoSpaceDN w:val="0"/>
      <w:adjustRightInd w:val="0"/>
      <w:jc w:val="left"/>
    </w:pPr>
    <w:rPr>
      <w:rFonts w:ascii="Times New Roman" w:eastAsia="宋体" w:hAnsi="Times New Roman" w:cs="Times New Roman"/>
      <w:kern w:val="0"/>
      <w:szCs w:val="24"/>
    </w:rPr>
  </w:style>
  <w:style w:type="paragraph" w:customStyle="1" w:styleId="aff5">
    <w:name w:val="封面文档标题"/>
    <w:basedOn w:val="a4"/>
    <w:qFormat/>
    <w:rsid w:val="00655CEB"/>
    <w:pPr>
      <w:autoSpaceDE w:val="0"/>
      <w:autoSpaceDN w:val="0"/>
      <w:adjustRightInd w:val="0"/>
      <w:spacing w:line="360" w:lineRule="auto"/>
      <w:jc w:val="center"/>
    </w:pPr>
    <w:rPr>
      <w:rFonts w:ascii="Arial" w:eastAsia="宋体" w:hAnsi="Arial" w:cs="Times New Roman"/>
      <w:b/>
      <w:kern w:val="0"/>
      <w:sz w:val="56"/>
      <w:szCs w:val="24"/>
    </w:rPr>
  </w:style>
  <w:style w:type="character" w:customStyle="1" w:styleId="--CharChar">
    <w:name w:val="--规划正文 Char Char"/>
    <w:qFormat/>
    <w:rsid w:val="00655CEB"/>
    <w:rPr>
      <w:rFonts w:eastAsia="宋体"/>
      <w:kern w:val="2"/>
      <w:sz w:val="24"/>
      <w:szCs w:val="24"/>
      <w:lang w:val="en-US" w:eastAsia="zh-CN" w:bidi="ar-SA"/>
    </w:rPr>
  </w:style>
  <w:style w:type="paragraph" w:customStyle="1" w:styleId="3">
    <w:name w:val="样式3"/>
    <w:basedOn w:val="10"/>
    <w:qFormat/>
    <w:rsid w:val="00655CEB"/>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sid w:val="00655CEB"/>
    <w:rPr>
      <w:rFonts w:eastAsia="宋体"/>
      <w:kern w:val="2"/>
      <w:sz w:val="21"/>
      <w:lang w:val="en-US" w:eastAsia="zh-CN" w:bidi="ar-SA"/>
    </w:rPr>
  </w:style>
  <w:style w:type="paragraph" w:customStyle="1" w:styleId="word">
    <w:name w:val="word"/>
    <w:basedOn w:val="a4"/>
    <w:qFormat/>
    <w:rsid w:val="00655CEB"/>
    <w:pPr>
      <w:widowControl/>
      <w:spacing w:before="100" w:beforeAutospacing="1" w:after="100" w:afterAutospacing="1" w:line="301" w:lineRule="atLeast"/>
      <w:jc w:val="left"/>
    </w:pPr>
    <w:rPr>
      <w:rFonts w:ascii="ˎ̥" w:eastAsia="宋体" w:hAnsi="ˎ̥" w:cs="Times New Roman"/>
      <w:color w:val="000000"/>
      <w:kern w:val="0"/>
      <w:sz w:val="20"/>
      <w:szCs w:val="20"/>
    </w:rPr>
  </w:style>
  <w:style w:type="paragraph" w:customStyle="1" w:styleId="aff6">
    <w:name w:val="列表项目"/>
    <w:basedOn w:val="a4"/>
    <w:qFormat/>
    <w:rsid w:val="00655CEB"/>
    <w:pPr>
      <w:tabs>
        <w:tab w:val="left" w:pos="420"/>
        <w:tab w:val="left" w:pos="1080"/>
      </w:tabs>
      <w:spacing w:line="288" w:lineRule="auto"/>
      <w:ind w:left="1080" w:hanging="360"/>
    </w:pPr>
    <w:rPr>
      <w:rFonts w:ascii="Times New Roman" w:eastAsia="宋体" w:hAnsi="Times New Roman" w:cs="Times New Roman"/>
      <w:sz w:val="24"/>
      <w:szCs w:val="20"/>
    </w:rPr>
  </w:style>
  <w:style w:type="character" w:customStyle="1" w:styleId="content1">
    <w:name w:val="content1"/>
    <w:qFormat/>
    <w:rsid w:val="00655CEB"/>
    <w:rPr>
      <w:rFonts w:ascii="??" w:hAnsi="??" w:hint="default"/>
      <w:sz w:val="16"/>
      <w:szCs w:val="16"/>
      <w:u w:val="none"/>
    </w:rPr>
  </w:style>
  <w:style w:type="character" w:customStyle="1" w:styleId="unnamed4">
    <w:name w:val="unnamed4"/>
    <w:basedOn w:val="a6"/>
    <w:qFormat/>
    <w:rsid w:val="00655CEB"/>
  </w:style>
  <w:style w:type="character" w:customStyle="1" w:styleId="font2">
    <w:name w:val="font2"/>
    <w:basedOn w:val="a6"/>
    <w:qFormat/>
    <w:rsid w:val="00655CEB"/>
  </w:style>
  <w:style w:type="character" w:customStyle="1" w:styleId="font41">
    <w:name w:val="font41"/>
    <w:qFormat/>
    <w:rsid w:val="00655CEB"/>
    <w:rPr>
      <w:color w:val="000000"/>
      <w:spacing w:val="260"/>
      <w:sz w:val="18"/>
      <w:szCs w:val="18"/>
      <w:u w:val="none"/>
    </w:rPr>
  </w:style>
  <w:style w:type="paragraph" w:customStyle="1" w:styleId="aff7">
    <w:name w:val="正文(首行缩进)"/>
    <w:qFormat/>
    <w:rsid w:val="00655CEB"/>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4"/>
    <w:qFormat/>
    <w:rsid w:val="00655CEB"/>
    <w:pPr>
      <w:widowControl/>
      <w:spacing w:before="100" w:beforeAutospacing="1" w:after="100" w:afterAutospacing="1"/>
      <w:jc w:val="left"/>
    </w:pPr>
    <w:rPr>
      <w:rFonts w:ascii="宋体" w:eastAsia="宋体" w:hAnsi="宋体" w:cs="Times New Roman"/>
      <w:b/>
      <w:bCs/>
      <w:kern w:val="0"/>
      <w:sz w:val="28"/>
      <w:szCs w:val="28"/>
    </w:rPr>
  </w:style>
  <w:style w:type="paragraph" w:customStyle="1" w:styleId="Charf1">
    <w:name w:val="正文(首行缩进) Char"/>
    <w:qFormat/>
    <w:rsid w:val="00655CEB"/>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1">
    <w:name w:val="汉议细等线简8"/>
    <w:qFormat/>
    <w:rsid w:val="00655CEB"/>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4"/>
    <w:qFormat/>
    <w:rsid w:val="00655CEB"/>
    <w:pPr>
      <w:autoSpaceDE w:val="0"/>
      <w:autoSpaceDN w:val="0"/>
      <w:adjustRightInd w:val="0"/>
      <w:spacing w:line="240" w:lineRule="atLeast"/>
    </w:pPr>
    <w:rPr>
      <w:rFonts w:ascii="汉仪细等线简" w:eastAsia="汉仪细等线简" w:hAnsi="Times New Roman" w:cs="Times New Roman"/>
      <w:b/>
      <w:bCs/>
      <w:kern w:val="0"/>
      <w:sz w:val="18"/>
      <w:szCs w:val="18"/>
    </w:rPr>
  </w:style>
  <w:style w:type="character" w:customStyle="1" w:styleId="mode">
    <w:name w:val="mode"/>
    <w:basedOn w:val="a6"/>
    <w:qFormat/>
    <w:rsid w:val="00655CEB"/>
  </w:style>
  <w:style w:type="paragraph" w:customStyle="1" w:styleId="91">
    <w:name w:val="9"/>
    <w:basedOn w:val="a4"/>
    <w:next w:val="a5"/>
    <w:qFormat/>
    <w:rsid w:val="00655CEB"/>
    <w:pPr>
      <w:autoSpaceDE w:val="0"/>
      <w:autoSpaceDN w:val="0"/>
      <w:adjustRightInd w:val="0"/>
      <w:ind w:firstLine="420"/>
      <w:jc w:val="left"/>
      <w:textAlignment w:val="baseline"/>
    </w:pPr>
    <w:rPr>
      <w:rFonts w:ascii="宋体" w:eastAsia="宋体" w:hAnsi="Times New Roman" w:cs="Times New Roman"/>
      <w:kern w:val="0"/>
      <w:sz w:val="34"/>
      <w:szCs w:val="20"/>
    </w:rPr>
  </w:style>
  <w:style w:type="character" w:customStyle="1" w:styleId="unnamed3">
    <w:name w:val="unnamed3"/>
    <w:basedOn w:val="a6"/>
    <w:qFormat/>
    <w:rsid w:val="00655CEB"/>
  </w:style>
  <w:style w:type="paragraph" w:customStyle="1" w:styleId="82">
    <w:name w:val="8"/>
    <w:basedOn w:val="a4"/>
    <w:next w:val="af"/>
    <w:qFormat/>
    <w:rsid w:val="00655CEB"/>
    <w:pPr>
      <w:spacing w:after="120"/>
      <w:ind w:leftChars="200" w:left="420"/>
    </w:pPr>
    <w:rPr>
      <w:rFonts w:ascii="Times New Roman" w:eastAsia="宋体" w:hAnsi="Times New Roman" w:cs="Times New Roman"/>
      <w:szCs w:val="24"/>
    </w:rPr>
  </w:style>
  <w:style w:type="paragraph" w:customStyle="1" w:styleId="71">
    <w:name w:val="7"/>
    <w:basedOn w:val="a4"/>
    <w:qFormat/>
    <w:rsid w:val="00655CEB"/>
    <w:pPr>
      <w:autoSpaceDE w:val="0"/>
      <w:autoSpaceDN w:val="0"/>
      <w:adjustRightInd w:val="0"/>
      <w:spacing w:line="270" w:lineRule="atLeast"/>
      <w:jc w:val="left"/>
    </w:pPr>
    <w:rPr>
      <w:rFonts w:ascii="宋体" w:eastAsia="宋体" w:hAnsi="Times New Roman" w:cs="Times New Roman"/>
      <w:kern w:val="0"/>
      <w:sz w:val="18"/>
      <w:szCs w:val="18"/>
    </w:rPr>
  </w:style>
  <w:style w:type="paragraph" w:customStyle="1" w:styleId="00">
    <w:name w:val="00"/>
    <w:basedOn w:val="a4"/>
    <w:qFormat/>
    <w:rsid w:val="00655CEB"/>
    <w:pPr>
      <w:autoSpaceDE w:val="0"/>
      <w:autoSpaceDN w:val="0"/>
      <w:adjustRightInd w:val="0"/>
      <w:jc w:val="left"/>
    </w:pPr>
    <w:rPr>
      <w:rFonts w:ascii="黑体" w:eastAsia="黑体" w:hAnsi="Times New Roman" w:cs="Times New Roman"/>
      <w:b/>
      <w:bCs/>
      <w:kern w:val="0"/>
      <w:sz w:val="20"/>
      <w:szCs w:val="20"/>
    </w:rPr>
  </w:style>
  <w:style w:type="paragraph" w:customStyle="1" w:styleId="51">
    <w:name w:val="5"/>
    <w:basedOn w:val="a4"/>
    <w:qFormat/>
    <w:rsid w:val="00655CEB"/>
    <w:pPr>
      <w:autoSpaceDE w:val="0"/>
      <w:autoSpaceDN w:val="0"/>
      <w:adjustRightInd w:val="0"/>
      <w:jc w:val="left"/>
    </w:pPr>
    <w:rPr>
      <w:rFonts w:ascii="宋体" w:eastAsia="宋体" w:hAnsi="Times New Roman" w:cs="Times New Roman"/>
      <w:b/>
      <w:bCs/>
      <w:kern w:val="0"/>
      <w:sz w:val="18"/>
      <w:szCs w:val="18"/>
    </w:rPr>
  </w:style>
  <w:style w:type="paragraph" w:customStyle="1" w:styleId="61">
    <w:name w:val="6"/>
    <w:basedOn w:val="51"/>
    <w:qFormat/>
    <w:rsid w:val="00655CEB"/>
    <w:pPr>
      <w:spacing w:line="270" w:lineRule="atLeast"/>
      <w:jc w:val="both"/>
    </w:pPr>
    <w:rPr>
      <w:b w:val="0"/>
      <w:bCs w:val="0"/>
    </w:rPr>
  </w:style>
  <w:style w:type="paragraph" w:customStyle="1" w:styleId="aff8">
    <w:name w:val="产品描述"/>
    <w:qFormat/>
    <w:rsid w:val="00655CEB"/>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9">
    <w:name w:val="姜文清定义的正文"/>
    <w:basedOn w:val="a4"/>
    <w:qFormat/>
    <w:rsid w:val="00655CEB"/>
    <w:pPr>
      <w:spacing w:line="240" w:lineRule="atLeast"/>
      <w:ind w:firstLine="567"/>
    </w:pPr>
    <w:rPr>
      <w:rFonts w:ascii="Times New Roman" w:eastAsia="宋体" w:hAnsi="Times New Roman" w:cs="Times New Roman"/>
      <w:szCs w:val="20"/>
    </w:rPr>
  </w:style>
  <w:style w:type="paragraph" w:customStyle="1" w:styleId="Default">
    <w:name w:val="Default"/>
    <w:qFormat/>
    <w:rsid w:val="00655CEB"/>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qFormat/>
    <w:rsid w:val="00655CEB"/>
    <w:pPr>
      <w:spacing w:line="200" w:lineRule="atLeast"/>
    </w:pPr>
    <w:rPr>
      <w:rFonts w:ascii="Arial" w:eastAsia="宋体" w:hAnsi="Arial" w:cs="Times New Roman"/>
      <w:color w:val="auto"/>
    </w:rPr>
  </w:style>
  <w:style w:type="paragraph" w:customStyle="1" w:styleId="NormalParagraph">
    <w:name w:val="Normal Paragraph"/>
    <w:basedOn w:val="a4"/>
    <w:qFormat/>
    <w:rsid w:val="00655CEB"/>
    <w:pPr>
      <w:widowControl/>
      <w:spacing w:before="120" w:line="360" w:lineRule="auto"/>
      <w:ind w:firstLine="425"/>
    </w:pPr>
    <w:rPr>
      <w:rFonts w:ascii="Times New Roman" w:eastAsia="宋体" w:hAnsi="Times New Roman" w:cs="Times New Roman"/>
      <w:kern w:val="0"/>
      <w:sz w:val="24"/>
      <w:szCs w:val="24"/>
    </w:rPr>
  </w:style>
  <w:style w:type="character" w:customStyle="1" w:styleId="blue">
    <w:name w:val="blue"/>
    <w:basedOn w:val="a6"/>
    <w:qFormat/>
    <w:rsid w:val="00655CEB"/>
  </w:style>
  <w:style w:type="paragraph" w:customStyle="1" w:styleId="blue1">
    <w:name w:val="blue1"/>
    <w:basedOn w:val="a4"/>
    <w:qFormat/>
    <w:rsid w:val="00655CEB"/>
    <w:pPr>
      <w:widowControl/>
      <w:spacing w:before="100" w:beforeAutospacing="1" w:after="100" w:afterAutospacing="1"/>
      <w:jc w:val="left"/>
    </w:pPr>
    <w:rPr>
      <w:rFonts w:ascii="宋体" w:eastAsia="宋体" w:hAnsi="宋体" w:cs="宋体"/>
      <w:kern w:val="0"/>
      <w:sz w:val="24"/>
      <w:szCs w:val="24"/>
    </w:rPr>
  </w:style>
  <w:style w:type="character" w:customStyle="1" w:styleId="font">
    <w:name w:val="font"/>
    <w:basedOn w:val="a6"/>
    <w:qFormat/>
    <w:rsid w:val="00655CEB"/>
  </w:style>
  <w:style w:type="character" w:customStyle="1" w:styleId="font11">
    <w:name w:val="font11"/>
    <w:qFormat/>
    <w:rsid w:val="00655CEB"/>
    <w:rPr>
      <w:rFonts w:ascii="ˎ̥" w:hAnsi="ˎ̥" w:hint="default"/>
    </w:rPr>
  </w:style>
  <w:style w:type="paragraph" w:customStyle="1" w:styleId="a14">
    <w:name w:val="a14"/>
    <w:basedOn w:val="a4"/>
    <w:qFormat/>
    <w:rsid w:val="00655CEB"/>
    <w:pPr>
      <w:widowControl/>
      <w:spacing w:before="100" w:beforeAutospacing="1" w:after="100" w:afterAutospacing="1" w:line="300" w:lineRule="atLeast"/>
      <w:ind w:firstLine="375"/>
      <w:jc w:val="left"/>
    </w:pPr>
    <w:rPr>
      <w:rFonts w:ascii="宋体" w:eastAsia="宋体" w:hAnsi="宋体" w:cs="宋体"/>
      <w:kern w:val="0"/>
      <w:szCs w:val="21"/>
    </w:rPr>
  </w:style>
  <w:style w:type="character" w:customStyle="1" w:styleId="proddescription">
    <w:name w:val="proddescription"/>
    <w:basedOn w:val="a6"/>
    <w:qFormat/>
    <w:rsid w:val="00655CEB"/>
  </w:style>
  <w:style w:type="character" w:customStyle="1" w:styleId="prodheadlines">
    <w:name w:val="prodheadlines"/>
    <w:basedOn w:val="a6"/>
    <w:qFormat/>
    <w:rsid w:val="00655CEB"/>
  </w:style>
  <w:style w:type="character" w:customStyle="1" w:styleId="text">
    <w:name w:val="text"/>
    <w:basedOn w:val="a6"/>
    <w:qFormat/>
    <w:rsid w:val="00655CEB"/>
  </w:style>
  <w:style w:type="paragraph" w:customStyle="1" w:styleId="text1">
    <w:name w:val="text1"/>
    <w:basedOn w:val="a4"/>
    <w:qFormat/>
    <w:rsid w:val="00655CEB"/>
    <w:pPr>
      <w:widowControl/>
      <w:spacing w:before="100" w:beforeAutospacing="1" w:after="100" w:afterAutospacing="1"/>
      <w:jc w:val="left"/>
    </w:pPr>
    <w:rPr>
      <w:rFonts w:ascii="宋体" w:eastAsia="宋体" w:hAnsi="宋体" w:cs="宋体"/>
      <w:kern w:val="0"/>
      <w:sz w:val="24"/>
      <w:szCs w:val="24"/>
    </w:rPr>
  </w:style>
  <w:style w:type="paragraph" w:customStyle="1" w:styleId="z-1">
    <w:name w:val="z-窗体顶端1"/>
    <w:basedOn w:val="a4"/>
    <w:next w:val="a4"/>
    <w:hidden/>
    <w:qFormat/>
    <w:rsid w:val="00655CEB"/>
    <w:pPr>
      <w:widowControl/>
      <w:pBdr>
        <w:bottom w:val="single" w:sz="6" w:space="1" w:color="auto"/>
      </w:pBdr>
      <w:jc w:val="center"/>
    </w:pPr>
    <w:rPr>
      <w:rFonts w:ascii="Arial" w:eastAsia="宋体" w:hAnsi="Arial" w:cs="Arial"/>
      <w:vanish/>
      <w:kern w:val="0"/>
      <w:sz w:val="16"/>
      <w:szCs w:val="16"/>
    </w:rPr>
  </w:style>
  <w:style w:type="paragraph" w:customStyle="1" w:styleId="z-10">
    <w:name w:val="z-窗体底端1"/>
    <w:basedOn w:val="a4"/>
    <w:next w:val="a4"/>
    <w:hidden/>
    <w:qFormat/>
    <w:rsid w:val="00655CEB"/>
    <w:pPr>
      <w:widowControl/>
      <w:pBdr>
        <w:top w:val="single" w:sz="6" w:space="1" w:color="auto"/>
      </w:pBdr>
      <w:jc w:val="center"/>
    </w:pPr>
    <w:rPr>
      <w:rFonts w:ascii="Arial" w:eastAsia="宋体" w:hAnsi="Arial" w:cs="Arial"/>
      <w:vanish/>
      <w:kern w:val="0"/>
      <w:sz w:val="16"/>
      <w:szCs w:val="16"/>
    </w:rPr>
  </w:style>
  <w:style w:type="paragraph" w:customStyle="1" w:styleId="affa">
    <w:name w:val="正文样式"/>
    <w:basedOn w:val="a4"/>
    <w:qFormat/>
    <w:rsid w:val="00655CEB"/>
    <w:pPr>
      <w:adjustRightInd w:val="0"/>
      <w:spacing w:line="400" w:lineRule="atLeast"/>
      <w:ind w:firstLineChars="203" w:firstLine="570"/>
      <w:textAlignment w:val="baseline"/>
    </w:pPr>
    <w:rPr>
      <w:rFonts w:ascii="Times New Roman" w:eastAsia="仿宋_GB2312" w:hAnsi="Times New Roman" w:cs="Times New Roman"/>
      <w:kern w:val="0"/>
      <w:sz w:val="28"/>
      <w:szCs w:val="20"/>
    </w:rPr>
  </w:style>
  <w:style w:type="paragraph" w:customStyle="1" w:styleId="xl34">
    <w:name w:val="xl34"/>
    <w:basedOn w:val="a4"/>
    <w:qFormat/>
    <w:rsid w:val="00655CEB"/>
    <w:pPr>
      <w:widowControl/>
      <w:pBdr>
        <w:left w:val="single" w:sz="4" w:space="0" w:color="auto"/>
      </w:pBdr>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affb">
    <w:name w:val="段落正文"/>
    <w:basedOn w:val="af0"/>
    <w:qFormat/>
    <w:rsid w:val="00655CEB"/>
    <w:pPr>
      <w:ind w:firstLineChars="200" w:firstLine="560"/>
    </w:pPr>
    <w:rPr>
      <w:sz w:val="28"/>
    </w:rPr>
  </w:style>
  <w:style w:type="character" w:customStyle="1" w:styleId="gray6">
    <w:name w:val="gray6"/>
    <w:basedOn w:val="a6"/>
    <w:qFormat/>
    <w:rsid w:val="00655CEB"/>
  </w:style>
  <w:style w:type="character" w:customStyle="1" w:styleId="style9">
    <w:name w:val="style9"/>
    <w:basedOn w:val="a6"/>
    <w:qFormat/>
    <w:rsid w:val="00655CEB"/>
  </w:style>
  <w:style w:type="paragraph" w:customStyle="1" w:styleId="24">
    <w:name w:val="2册标题4"/>
    <w:basedOn w:val="a4"/>
    <w:next w:val="a4"/>
    <w:qFormat/>
    <w:rsid w:val="00655CEB"/>
    <w:pPr>
      <w:spacing w:beforeLines="50" w:afterLines="50" w:line="300" w:lineRule="auto"/>
      <w:ind w:leftChars="200" w:left="420"/>
      <w:outlineLvl w:val="3"/>
    </w:pPr>
    <w:rPr>
      <w:rFonts w:ascii="Arial" w:eastAsia="幼圆" w:hAnsi="Arial" w:cs="Arial"/>
      <w:b/>
      <w:sz w:val="24"/>
      <w:szCs w:val="24"/>
    </w:rPr>
  </w:style>
  <w:style w:type="character" w:customStyle="1" w:styleId="grame">
    <w:name w:val="grame"/>
    <w:basedOn w:val="a6"/>
    <w:qFormat/>
    <w:rsid w:val="00655CEB"/>
  </w:style>
  <w:style w:type="paragraph" w:customStyle="1" w:styleId="style2">
    <w:name w:val="style2"/>
    <w:basedOn w:val="a4"/>
    <w:qFormat/>
    <w:rsid w:val="00655CEB"/>
    <w:pPr>
      <w:widowControl/>
      <w:spacing w:before="100" w:beforeAutospacing="1" w:after="100" w:afterAutospacing="1"/>
      <w:jc w:val="left"/>
    </w:pPr>
    <w:rPr>
      <w:rFonts w:ascii="宋体" w:eastAsia="宋体" w:hAnsi="宋体" w:cs="宋体"/>
      <w:kern w:val="0"/>
      <w:sz w:val="18"/>
      <w:szCs w:val="18"/>
    </w:rPr>
  </w:style>
  <w:style w:type="paragraph" w:customStyle="1" w:styleId="Char12">
    <w:name w:val="Char1"/>
    <w:basedOn w:val="a4"/>
    <w:qFormat/>
    <w:rsid w:val="00655CEB"/>
    <w:pPr>
      <w:jc w:val="left"/>
    </w:pPr>
    <w:rPr>
      <w:rFonts w:ascii="Tahoma" w:eastAsia="宋体" w:hAnsi="Tahoma" w:cs="Times New Roman"/>
      <w:sz w:val="24"/>
      <w:szCs w:val="20"/>
    </w:rPr>
  </w:style>
  <w:style w:type="paragraph" w:customStyle="1" w:styleId="1">
    <w:name w:val="编号1"/>
    <w:basedOn w:val="a4"/>
    <w:qFormat/>
    <w:rsid w:val="00655CEB"/>
    <w:pPr>
      <w:numPr>
        <w:numId w:val="6"/>
      </w:numPr>
      <w:tabs>
        <w:tab w:val="clear" w:pos="360"/>
      </w:tabs>
      <w:adjustRightInd w:val="0"/>
      <w:spacing w:line="300" w:lineRule="auto"/>
      <w:ind w:left="720" w:right="210" w:hanging="720"/>
      <w:textAlignment w:val="center"/>
    </w:pPr>
    <w:rPr>
      <w:rFonts w:ascii="宋体" w:eastAsia="宋体" w:hAnsi="宋体" w:cs="Times New Roman"/>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4"/>
    <w:qFormat/>
    <w:rsid w:val="00655CEB"/>
    <w:pPr>
      <w:widowControl/>
      <w:spacing w:line="400" w:lineRule="exact"/>
      <w:jc w:val="center"/>
    </w:pPr>
    <w:rPr>
      <w:rFonts w:ascii="Verdana" w:eastAsia="宋体" w:hAnsi="Verdana" w:cs="Times New Roman"/>
      <w:kern w:val="0"/>
      <w:szCs w:val="20"/>
      <w:lang w:eastAsia="en-US"/>
    </w:rPr>
  </w:style>
  <w:style w:type="paragraph" w:customStyle="1" w:styleId="font0">
    <w:name w:val="font0"/>
    <w:basedOn w:val="a4"/>
    <w:qFormat/>
    <w:rsid w:val="00655CEB"/>
    <w:pPr>
      <w:widowControl/>
      <w:spacing w:before="100" w:beforeAutospacing="1" w:after="100" w:afterAutospacing="1"/>
      <w:jc w:val="left"/>
    </w:pPr>
    <w:rPr>
      <w:rFonts w:ascii="宋体" w:eastAsia="宋体" w:hAnsi="宋体" w:cs="Times New Roman" w:hint="eastAsia"/>
      <w:kern w:val="0"/>
      <w:sz w:val="24"/>
      <w:szCs w:val="24"/>
    </w:rPr>
  </w:style>
  <w:style w:type="paragraph" w:customStyle="1" w:styleId="font5">
    <w:name w:val="font5"/>
    <w:basedOn w:val="a4"/>
    <w:qFormat/>
    <w:rsid w:val="00655CEB"/>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font6">
    <w:name w:val="font6"/>
    <w:basedOn w:val="a4"/>
    <w:qFormat/>
    <w:rsid w:val="00655CEB"/>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24">
    <w:name w:val="xl24"/>
    <w:basedOn w:val="a4"/>
    <w:qFormat/>
    <w:rsid w:val="00655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xl25">
    <w:name w:val="xl25"/>
    <w:basedOn w:val="a4"/>
    <w:qFormat/>
    <w:rsid w:val="00655C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affc">
    <w:name w:val="表格字"/>
    <w:basedOn w:val="a4"/>
    <w:qFormat/>
    <w:rsid w:val="00655CEB"/>
    <w:pPr>
      <w:adjustRightInd w:val="0"/>
      <w:jc w:val="center"/>
    </w:pPr>
    <w:rPr>
      <w:rFonts w:ascii="宋体" w:eastAsia="宋体" w:hAnsi="Times New Roman" w:cs="Times New Roman"/>
      <w:sz w:val="24"/>
      <w:szCs w:val="20"/>
    </w:rPr>
  </w:style>
  <w:style w:type="character" w:customStyle="1" w:styleId="affd">
    <w:name w:val="样式 小三 加粗"/>
    <w:qFormat/>
    <w:rsid w:val="00655CEB"/>
    <w:rPr>
      <w:rFonts w:eastAsia="宋体"/>
      <w:b/>
      <w:bCs/>
      <w:sz w:val="32"/>
    </w:rPr>
  </w:style>
  <w:style w:type="paragraph" w:customStyle="1" w:styleId="xl28">
    <w:name w:val="xl28"/>
    <w:basedOn w:val="a4"/>
    <w:qFormat/>
    <w:rsid w:val="00655C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qw">
    <w:name w:val="qw"/>
    <w:qFormat/>
    <w:rsid w:val="00655CEB"/>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4"/>
    <w:qFormat/>
    <w:rsid w:val="00655CEB"/>
    <w:rPr>
      <w:rFonts w:ascii="Tahoma" w:eastAsia="宋体" w:hAnsi="Tahoma" w:cs="Times New Roman"/>
      <w:sz w:val="24"/>
      <w:szCs w:val="20"/>
    </w:rPr>
  </w:style>
  <w:style w:type="paragraph" w:customStyle="1" w:styleId="Char20">
    <w:name w:val="Char2"/>
    <w:basedOn w:val="a4"/>
    <w:qFormat/>
    <w:rsid w:val="00655CEB"/>
    <w:pPr>
      <w:widowControl/>
      <w:spacing w:after="160" w:line="240" w:lineRule="exact"/>
      <w:jc w:val="left"/>
    </w:pPr>
    <w:rPr>
      <w:rFonts w:ascii="Verdana" w:eastAsia="仿宋_GB2312" w:hAnsi="Verdana" w:cs="Times New Roman"/>
      <w:kern w:val="0"/>
      <w:sz w:val="24"/>
      <w:szCs w:val="20"/>
      <w:lang w:eastAsia="en-US"/>
    </w:rPr>
  </w:style>
  <w:style w:type="character" w:customStyle="1" w:styleId="info4">
    <w:name w:val="info4"/>
    <w:basedOn w:val="a6"/>
    <w:qFormat/>
    <w:rsid w:val="00655CEB"/>
  </w:style>
  <w:style w:type="paragraph" w:customStyle="1" w:styleId="affe">
    <w:name w:val="缩进正文"/>
    <w:basedOn w:val="a4"/>
    <w:link w:val="Charf2"/>
    <w:qFormat/>
    <w:rsid w:val="00655CEB"/>
    <w:pPr>
      <w:ind w:firstLineChars="200" w:firstLine="560"/>
    </w:pPr>
    <w:rPr>
      <w:rFonts w:ascii="Times New Roman" w:eastAsia="仿宋_GB2312" w:hAnsi="Times New Roman" w:cs="宋体"/>
      <w:sz w:val="28"/>
      <w:szCs w:val="20"/>
    </w:rPr>
  </w:style>
  <w:style w:type="character" w:customStyle="1" w:styleId="Charf2">
    <w:name w:val="缩进正文 Char"/>
    <w:link w:val="affe"/>
    <w:qFormat/>
    <w:rsid w:val="00655CEB"/>
    <w:rPr>
      <w:rFonts w:ascii="Times New Roman" w:eastAsia="仿宋_GB2312" w:hAnsi="Times New Roman" w:cs="宋体"/>
      <w:sz w:val="28"/>
      <w:szCs w:val="20"/>
    </w:rPr>
  </w:style>
  <w:style w:type="paragraph" w:customStyle="1" w:styleId="16">
    <w:name w:val="列出段落1"/>
    <w:basedOn w:val="a4"/>
    <w:uiPriority w:val="34"/>
    <w:qFormat/>
    <w:rsid w:val="00655CEB"/>
    <w:pPr>
      <w:ind w:firstLineChars="200" w:firstLine="420"/>
    </w:pPr>
    <w:rPr>
      <w:rFonts w:ascii="Calibri" w:eastAsia="宋体" w:hAnsi="Calibri" w:cs="Calibri"/>
      <w:szCs w:val="21"/>
    </w:rPr>
  </w:style>
  <w:style w:type="paragraph" w:customStyle="1" w:styleId="afff">
    <w:name w:val="评价"/>
    <w:basedOn w:val="a4"/>
    <w:qFormat/>
    <w:rsid w:val="00655CEB"/>
    <w:pPr>
      <w:spacing w:afterLines="20"/>
      <w:ind w:firstLineChars="200" w:firstLine="1446"/>
    </w:pPr>
    <w:rPr>
      <w:rFonts w:ascii="Calibri" w:eastAsia="宋体" w:hAnsi="Calibri" w:cs="Times New Roman"/>
      <w:sz w:val="24"/>
      <w:szCs w:val="24"/>
    </w:rPr>
  </w:style>
  <w:style w:type="paragraph" w:customStyle="1" w:styleId="17">
    <w:name w:val="修订1"/>
    <w:hidden/>
    <w:uiPriority w:val="99"/>
    <w:semiHidden/>
    <w:qFormat/>
    <w:rsid w:val="00655CEB"/>
    <w:rPr>
      <w:rFonts w:ascii="Times New Roman" w:eastAsia="宋体" w:hAnsi="Times New Roman" w:cs="Times New Roman"/>
      <w:szCs w:val="24"/>
    </w:rPr>
  </w:style>
  <w:style w:type="character" w:customStyle="1" w:styleId="alt-edited1">
    <w:name w:val="alt-edited1"/>
    <w:qFormat/>
    <w:rsid w:val="00655CEB"/>
    <w:rPr>
      <w:color w:val="4D90F0"/>
    </w:rPr>
  </w:style>
  <w:style w:type="character" w:customStyle="1" w:styleId="bodytextChar1">
    <w:name w:val="body text Char1"/>
    <w:qFormat/>
    <w:rsid w:val="00655CEB"/>
    <w:rPr>
      <w:rFonts w:eastAsia="宋体"/>
      <w:kern w:val="2"/>
      <w:sz w:val="21"/>
      <w:lang w:val="en-US" w:eastAsia="zh-CN" w:bidi="ar-SA"/>
    </w:rPr>
  </w:style>
  <w:style w:type="character" w:customStyle="1" w:styleId="Char9">
    <w:name w:val="普通(网站) Char"/>
    <w:link w:val="af3"/>
    <w:qFormat/>
    <w:rsid w:val="00655CEB"/>
    <w:rPr>
      <w:rFonts w:ascii="Times New Roman" w:eastAsia="宋体" w:hAnsi="Times New Roman" w:cs="Times New Roman"/>
      <w:sz w:val="24"/>
      <w:szCs w:val="24"/>
    </w:rPr>
  </w:style>
  <w:style w:type="character" w:customStyle="1" w:styleId="Chare">
    <w:name w:val="列出段落 Char"/>
    <w:link w:val="aff2"/>
    <w:uiPriority w:val="34"/>
    <w:qFormat/>
    <w:rsid w:val="00655CEB"/>
    <w:rPr>
      <w:rFonts w:ascii="Calibri" w:eastAsia="宋体" w:hAnsi="Calibri" w:cs="Times New Roman"/>
    </w:rPr>
  </w:style>
  <w:style w:type="character" w:customStyle="1" w:styleId="18">
    <w:name w:val="标题1"/>
    <w:basedOn w:val="a6"/>
    <w:rsid w:val="00655CEB"/>
  </w:style>
  <w:style w:type="paragraph" w:styleId="afff0">
    <w:name w:val="Revision"/>
    <w:uiPriority w:val="99"/>
    <w:semiHidden/>
    <w:rsid w:val="00655CEB"/>
    <w:rPr>
      <w:rFonts w:ascii="Times New Roman" w:eastAsia="宋体" w:hAnsi="Times New Roman" w:cs="Times New Roman"/>
      <w:szCs w:val="24"/>
    </w:rPr>
  </w:style>
  <w:style w:type="paragraph" w:styleId="TOC">
    <w:name w:val="TOC Heading"/>
    <w:basedOn w:val="10"/>
    <w:next w:val="a4"/>
    <w:uiPriority w:val="39"/>
    <w:qFormat/>
    <w:rsid w:val="00655CEB"/>
    <w:pPr>
      <w:widowControl/>
      <w:spacing w:before="480" w:after="0" w:line="276" w:lineRule="auto"/>
      <w:jc w:val="left"/>
      <w:outlineLvl w:val="9"/>
    </w:pPr>
    <w:rPr>
      <w:rFonts w:ascii="Cambria" w:eastAsia="宋体" w:hAnsi="Cambria"/>
      <w:color w:val="365F91"/>
      <w:kern w:val="0"/>
      <w:sz w:val="28"/>
      <w:szCs w:val="28"/>
    </w:rPr>
  </w:style>
  <w:style w:type="paragraph" w:customStyle="1" w:styleId="WPSOffice2">
    <w:name w:val="WPSOffice手动目录 2"/>
    <w:qFormat/>
    <w:rsid w:val="00655CEB"/>
    <w:pPr>
      <w:ind w:leftChars="200" w:left="200"/>
    </w:pPr>
    <w:rPr>
      <w:rFonts w:ascii="Times New Roman" w:eastAsia="宋体" w:hAnsi="Times New Roman" w:cs="Times New Roman"/>
      <w:kern w:val="0"/>
      <w:sz w:val="20"/>
      <w:szCs w:val="20"/>
    </w:rPr>
  </w:style>
  <w:style w:type="paragraph" w:customStyle="1" w:styleId="afff1">
    <w:name w:val="三级条标题"/>
    <w:basedOn w:val="afff2"/>
    <w:next w:val="a4"/>
    <w:rsid w:val="00655CEB"/>
    <w:pPr>
      <w:numPr>
        <w:ilvl w:val="4"/>
      </w:numPr>
      <w:tabs>
        <w:tab w:val="left" w:pos="2100"/>
      </w:tabs>
      <w:outlineLvl w:val="4"/>
    </w:pPr>
  </w:style>
  <w:style w:type="paragraph" w:customStyle="1" w:styleId="afff2">
    <w:name w:val="二级条标题"/>
    <w:basedOn w:val="a4"/>
    <w:next w:val="a4"/>
    <w:rsid w:val="00655CEB"/>
    <w:pPr>
      <w:widowControl/>
      <w:numPr>
        <w:ilvl w:val="3"/>
        <w:numId w:val="2"/>
      </w:numPr>
      <w:tabs>
        <w:tab w:val="left" w:pos="840"/>
        <w:tab w:val="left" w:pos="1600"/>
        <w:tab w:val="left" w:pos="1680"/>
      </w:tabs>
      <w:jc w:val="left"/>
      <w:outlineLvl w:val="3"/>
    </w:pPr>
    <w:rPr>
      <w:rFonts w:ascii="黑体" w:eastAsia="黑体" w:hAnsi="Times New Roman" w:cs="Times New Roman"/>
      <w:kern w:val="0"/>
      <w:szCs w:val="24"/>
    </w:rPr>
  </w:style>
  <w:style w:type="paragraph" w:customStyle="1" w:styleId="WPSOffice1">
    <w:name w:val="WPSOffice手动目录 1"/>
    <w:qFormat/>
    <w:rsid w:val="00655CEB"/>
    <w:rPr>
      <w:rFonts w:ascii="Times New Roman" w:eastAsia="宋体" w:hAnsi="Times New Roman" w:cs="Times New Roman"/>
      <w:kern w:val="0"/>
      <w:sz w:val="20"/>
      <w:szCs w:val="20"/>
    </w:rPr>
  </w:style>
  <w:style w:type="paragraph" w:customStyle="1" w:styleId="a">
    <w:name w:val="四级条标题"/>
    <w:basedOn w:val="afff1"/>
    <w:next w:val="a4"/>
    <w:qFormat/>
    <w:rsid w:val="00655CEB"/>
    <w:pPr>
      <w:numPr>
        <w:ilvl w:val="0"/>
      </w:numPr>
      <w:tabs>
        <w:tab w:val="left" w:pos="2520"/>
      </w:tabs>
      <w:outlineLvl w:val="5"/>
    </w:pPr>
  </w:style>
  <w:style w:type="paragraph" w:customStyle="1" w:styleId="19">
    <w:name w:val="表1"/>
    <w:basedOn w:val="a4"/>
    <w:rsid w:val="00655CEB"/>
    <w:pPr>
      <w:spacing w:line="360" w:lineRule="auto"/>
      <w:jc w:val="center"/>
    </w:pPr>
    <w:rPr>
      <w:rFonts w:ascii="Times New Roman" w:eastAsia="宋体" w:hAnsi="宋体"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0" w:qFormat="1"/>
    <w:lsdException w:name="header" w:uiPriority="0" w:qFormat="1"/>
    <w:lsdException w:name="footer" w:uiPriority="0" w:qFormat="1"/>
    <w:lsdException w:name="caption" w:uiPriority="0" w:qFormat="1"/>
    <w:lsdException w:name="annotation reference" w:uiPriority="0" w:qFormat="1"/>
    <w:lsdException w:name="page number" w:uiPriority="0" w:qFormat="1"/>
    <w:lsdException w:name="List Bullet"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Preformatted" w:uiPriority="0" w:qFormat="1"/>
    <w:lsdException w:name="annotation subject"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paragraph" w:styleId="10">
    <w:name w:val="heading 1"/>
    <w:basedOn w:val="30"/>
    <w:next w:val="a4"/>
    <w:link w:val="1Char"/>
    <w:qFormat/>
    <w:rsid w:val="00655CEB"/>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rsid w:val="00655CEB"/>
    <w:pPr>
      <w:adjustRightInd w:val="0"/>
      <w:jc w:val="center"/>
      <w:textAlignment w:val="baseline"/>
      <w:outlineLvl w:val="1"/>
    </w:pPr>
    <w:rPr>
      <w:kern w:val="0"/>
      <w:sz w:val="24"/>
      <w:szCs w:val="20"/>
    </w:rPr>
  </w:style>
  <w:style w:type="paragraph" w:styleId="30">
    <w:name w:val="heading 3"/>
    <w:basedOn w:val="4"/>
    <w:next w:val="a4"/>
    <w:link w:val="3Char1"/>
    <w:qFormat/>
    <w:rsid w:val="00655CEB"/>
    <w:pPr>
      <w:spacing w:before="260" w:after="260" w:line="240" w:lineRule="auto"/>
      <w:outlineLvl w:val="2"/>
    </w:pPr>
    <w:rPr>
      <w:rFonts w:ascii="宋体" w:eastAsia="宋体" w:hAnsi="宋体"/>
      <w:szCs w:val="32"/>
    </w:rPr>
  </w:style>
  <w:style w:type="paragraph" w:styleId="4">
    <w:name w:val="heading 4"/>
    <w:basedOn w:val="a4"/>
    <w:next w:val="a4"/>
    <w:link w:val="4Char"/>
    <w:qFormat/>
    <w:rsid w:val="00655CEB"/>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4"/>
    <w:next w:val="a5"/>
    <w:link w:val="5Char"/>
    <w:qFormat/>
    <w:rsid w:val="00655CEB"/>
    <w:pPr>
      <w:keepNext/>
      <w:keepLines/>
      <w:spacing w:before="280" w:after="290" w:line="376" w:lineRule="auto"/>
      <w:outlineLvl w:val="4"/>
    </w:pPr>
    <w:rPr>
      <w:rFonts w:ascii="Times New Roman" w:eastAsia="宋体" w:hAnsi="Times New Roman" w:cs="Times New Roman"/>
      <w:b/>
      <w:sz w:val="28"/>
      <w:szCs w:val="20"/>
    </w:rPr>
  </w:style>
  <w:style w:type="paragraph" w:styleId="6">
    <w:name w:val="heading 6"/>
    <w:basedOn w:val="a4"/>
    <w:next w:val="a5"/>
    <w:link w:val="6Char"/>
    <w:qFormat/>
    <w:rsid w:val="00655CEB"/>
    <w:pPr>
      <w:keepNext/>
      <w:keepLines/>
      <w:spacing w:before="240" w:after="64" w:line="320" w:lineRule="auto"/>
      <w:outlineLvl w:val="5"/>
    </w:pPr>
    <w:rPr>
      <w:rFonts w:ascii="Arial" w:eastAsia="黑体" w:hAnsi="Arial" w:cs="Times New Roman"/>
      <w:b/>
      <w:sz w:val="24"/>
      <w:szCs w:val="20"/>
    </w:rPr>
  </w:style>
  <w:style w:type="paragraph" w:styleId="7">
    <w:name w:val="heading 7"/>
    <w:basedOn w:val="a4"/>
    <w:next w:val="a5"/>
    <w:link w:val="7Char"/>
    <w:qFormat/>
    <w:rsid w:val="00655CEB"/>
    <w:pPr>
      <w:keepNext/>
      <w:keepLines/>
      <w:spacing w:before="240" w:after="64" w:line="320" w:lineRule="auto"/>
      <w:outlineLvl w:val="6"/>
    </w:pPr>
    <w:rPr>
      <w:rFonts w:ascii="Times New Roman" w:eastAsia="宋体" w:hAnsi="Times New Roman" w:cs="Times New Roman"/>
      <w:b/>
      <w:sz w:val="24"/>
      <w:szCs w:val="20"/>
    </w:rPr>
  </w:style>
  <w:style w:type="paragraph" w:styleId="8">
    <w:name w:val="heading 8"/>
    <w:basedOn w:val="a4"/>
    <w:next w:val="a5"/>
    <w:link w:val="8Char"/>
    <w:qFormat/>
    <w:rsid w:val="00655CEB"/>
    <w:pPr>
      <w:keepNext/>
      <w:keepLines/>
      <w:spacing w:before="240" w:after="64" w:line="320" w:lineRule="auto"/>
      <w:outlineLvl w:val="7"/>
    </w:pPr>
    <w:rPr>
      <w:rFonts w:ascii="Arial" w:eastAsia="黑体" w:hAnsi="Arial" w:cs="Times New Roman"/>
      <w:sz w:val="24"/>
      <w:szCs w:val="20"/>
    </w:rPr>
  </w:style>
  <w:style w:type="paragraph" w:styleId="9">
    <w:name w:val="heading 9"/>
    <w:basedOn w:val="a4"/>
    <w:next w:val="a5"/>
    <w:link w:val="9Char"/>
    <w:qFormat/>
    <w:rsid w:val="00655CEB"/>
    <w:pPr>
      <w:keepNext/>
      <w:keepLines/>
      <w:spacing w:before="240" w:after="64" w:line="320" w:lineRule="auto"/>
      <w:outlineLvl w:val="8"/>
    </w:pPr>
    <w:rPr>
      <w:rFonts w:ascii="Arial" w:eastAsia="黑体" w:hAnsi="Arial" w:cs="Times New Roman"/>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4"/>
    <w:link w:val="Char"/>
    <w:unhideWhenUsed/>
    <w:qFormat/>
    <w:rsid w:val="00655C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6"/>
    <w:link w:val="a9"/>
    <w:qFormat/>
    <w:rsid w:val="00655CEB"/>
    <w:rPr>
      <w:sz w:val="18"/>
      <w:szCs w:val="18"/>
    </w:rPr>
  </w:style>
  <w:style w:type="paragraph" w:styleId="aa">
    <w:name w:val="footer"/>
    <w:basedOn w:val="a4"/>
    <w:link w:val="Char0"/>
    <w:unhideWhenUsed/>
    <w:qFormat/>
    <w:rsid w:val="00655CEB"/>
    <w:pPr>
      <w:tabs>
        <w:tab w:val="center" w:pos="4153"/>
        <w:tab w:val="right" w:pos="8306"/>
      </w:tabs>
      <w:snapToGrid w:val="0"/>
      <w:jc w:val="left"/>
    </w:pPr>
    <w:rPr>
      <w:sz w:val="18"/>
      <w:szCs w:val="18"/>
    </w:rPr>
  </w:style>
  <w:style w:type="character" w:customStyle="1" w:styleId="Char0">
    <w:name w:val="页脚 Char"/>
    <w:basedOn w:val="a6"/>
    <w:link w:val="aa"/>
    <w:qFormat/>
    <w:rsid w:val="00655CEB"/>
    <w:rPr>
      <w:sz w:val="18"/>
      <w:szCs w:val="18"/>
    </w:rPr>
  </w:style>
  <w:style w:type="character" w:customStyle="1" w:styleId="1Char">
    <w:name w:val="标题 1 Char"/>
    <w:basedOn w:val="a6"/>
    <w:link w:val="10"/>
    <w:qFormat/>
    <w:rsid w:val="00655CEB"/>
    <w:rPr>
      <w:rFonts w:ascii="新宋体" w:eastAsia="新宋体" w:hAnsi="新宋体" w:cs="Times New Roman"/>
      <w:b/>
      <w:bCs/>
      <w:kern w:val="44"/>
      <w:sz w:val="30"/>
      <w:szCs w:val="30"/>
    </w:rPr>
  </w:style>
  <w:style w:type="character" w:customStyle="1" w:styleId="2Char">
    <w:name w:val="标题 2 Char"/>
    <w:basedOn w:val="a6"/>
    <w:link w:val="2"/>
    <w:qFormat/>
    <w:rsid w:val="00655CEB"/>
    <w:rPr>
      <w:rFonts w:ascii="宋体" w:eastAsia="宋体" w:hAnsi="宋体" w:cs="Times New Roman"/>
      <w:b/>
      <w:bCs/>
      <w:kern w:val="0"/>
      <w:sz w:val="24"/>
      <w:szCs w:val="20"/>
    </w:rPr>
  </w:style>
  <w:style w:type="character" w:customStyle="1" w:styleId="3Char">
    <w:name w:val="标题 3 Char"/>
    <w:basedOn w:val="a6"/>
    <w:qFormat/>
    <w:rsid w:val="00655CEB"/>
    <w:rPr>
      <w:b/>
      <w:bCs/>
      <w:sz w:val="32"/>
      <w:szCs w:val="32"/>
    </w:rPr>
  </w:style>
  <w:style w:type="character" w:customStyle="1" w:styleId="4Char">
    <w:name w:val="标题 4 Char"/>
    <w:basedOn w:val="a6"/>
    <w:link w:val="4"/>
    <w:qFormat/>
    <w:rsid w:val="00655CEB"/>
    <w:rPr>
      <w:rFonts w:ascii="Arial" w:eastAsia="黑体" w:hAnsi="Arial" w:cs="Times New Roman"/>
      <w:b/>
      <w:bCs/>
      <w:sz w:val="28"/>
      <w:szCs w:val="28"/>
    </w:rPr>
  </w:style>
  <w:style w:type="character" w:customStyle="1" w:styleId="5Char">
    <w:name w:val="标题 5 Char"/>
    <w:basedOn w:val="a6"/>
    <w:link w:val="5"/>
    <w:qFormat/>
    <w:rsid w:val="00655CEB"/>
    <w:rPr>
      <w:rFonts w:ascii="Times New Roman" w:eastAsia="宋体" w:hAnsi="Times New Roman" w:cs="Times New Roman"/>
      <w:b/>
      <w:sz w:val="28"/>
      <w:szCs w:val="20"/>
    </w:rPr>
  </w:style>
  <w:style w:type="character" w:customStyle="1" w:styleId="6Char">
    <w:name w:val="标题 6 Char"/>
    <w:basedOn w:val="a6"/>
    <w:link w:val="6"/>
    <w:qFormat/>
    <w:rsid w:val="00655CEB"/>
    <w:rPr>
      <w:rFonts w:ascii="Arial" w:eastAsia="黑体" w:hAnsi="Arial" w:cs="Times New Roman"/>
      <w:b/>
      <w:sz w:val="24"/>
      <w:szCs w:val="20"/>
    </w:rPr>
  </w:style>
  <w:style w:type="character" w:customStyle="1" w:styleId="7Char">
    <w:name w:val="标题 7 Char"/>
    <w:basedOn w:val="a6"/>
    <w:link w:val="7"/>
    <w:qFormat/>
    <w:rsid w:val="00655CEB"/>
    <w:rPr>
      <w:rFonts w:ascii="Times New Roman" w:eastAsia="宋体" w:hAnsi="Times New Roman" w:cs="Times New Roman"/>
      <w:b/>
      <w:sz w:val="24"/>
      <w:szCs w:val="20"/>
    </w:rPr>
  </w:style>
  <w:style w:type="character" w:customStyle="1" w:styleId="8Char">
    <w:name w:val="标题 8 Char"/>
    <w:basedOn w:val="a6"/>
    <w:link w:val="8"/>
    <w:qFormat/>
    <w:rsid w:val="00655CEB"/>
    <w:rPr>
      <w:rFonts w:ascii="Arial" w:eastAsia="黑体" w:hAnsi="Arial" w:cs="Times New Roman"/>
      <w:sz w:val="24"/>
      <w:szCs w:val="20"/>
    </w:rPr>
  </w:style>
  <w:style w:type="character" w:customStyle="1" w:styleId="9Char">
    <w:name w:val="标题 9 Char"/>
    <w:basedOn w:val="a6"/>
    <w:link w:val="9"/>
    <w:qFormat/>
    <w:rsid w:val="00655CEB"/>
    <w:rPr>
      <w:rFonts w:ascii="Arial" w:eastAsia="黑体" w:hAnsi="Arial" w:cs="Times New Roman"/>
      <w:szCs w:val="20"/>
    </w:rPr>
  </w:style>
  <w:style w:type="numbering" w:customStyle="1" w:styleId="11">
    <w:name w:val="无列表1"/>
    <w:next w:val="a8"/>
    <w:uiPriority w:val="99"/>
    <w:semiHidden/>
    <w:unhideWhenUsed/>
    <w:rsid w:val="00655CEB"/>
  </w:style>
  <w:style w:type="paragraph" w:styleId="a5">
    <w:name w:val="Normal Indent"/>
    <w:basedOn w:val="a4"/>
    <w:link w:val="Char1"/>
    <w:uiPriority w:val="99"/>
    <w:qFormat/>
    <w:rsid w:val="00655CEB"/>
    <w:pPr>
      <w:ind w:firstLine="420"/>
    </w:pPr>
    <w:rPr>
      <w:rFonts w:ascii="Times New Roman" w:eastAsia="宋体" w:hAnsi="Times New Roman" w:cs="Times New Roman"/>
      <w:szCs w:val="20"/>
    </w:rPr>
  </w:style>
  <w:style w:type="paragraph" w:styleId="70">
    <w:name w:val="toc 7"/>
    <w:basedOn w:val="a4"/>
    <w:next w:val="a4"/>
    <w:uiPriority w:val="39"/>
    <w:qFormat/>
    <w:rsid w:val="00655CEB"/>
    <w:pPr>
      <w:ind w:left="1260"/>
      <w:jc w:val="left"/>
    </w:pPr>
    <w:rPr>
      <w:rFonts w:ascii="Times New Roman" w:eastAsia="宋体" w:hAnsi="Times New Roman" w:cs="Times New Roman"/>
      <w:szCs w:val="21"/>
    </w:rPr>
  </w:style>
  <w:style w:type="paragraph" w:styleId="ab">
    <w:name w:val="caption"/>
    <w:basedOn w:val="a4"/>
    <w:next w:val="a4"/>
    <w:qFormat/>
    <w:rsid w:val="00655CEB"/>
    <w:pPr>
      <w:widowControl/>
      <w:spacing w:line="360" w:lineRule="auto"/>
      <w:ind w:firstLineChars="920" w:firstLine="1940"/>
      <w:jc w:val="left"/>
    </w:pPr>
    <w:rPr>
      <w:rFonts w:ascii="宋体" w:eastAsia="宋体" w:hAnsi="宋体" w:cs="Times New Roman"/>
      <w:b/>
      <w:bCs/>
      <w:kern w:val="0"/>
      <w:sz w:val="20"/>
      <w:szCs w:val="20"/>
    </w:rPr>
  </w:style>
  <w:style w:type="paragraph" w:styleId="a0">
    <w:name w:val="List Bullet"/>
    <w:basedOn w:val="a4"/>
    <w:qFormat/>
    <w:rsid w:val="00655CEB"/>
    <w:pPr>
      <w:numPr>
        <w:numId w:val="1"/>
      </w:numPr>
    </w:pPr>
    <w:rPr>
      <w:rFonts w:ascii="Times New Roman" w:eastAsia="宋体" w:hAnsi="Times New Roman" w:cs="Times New Roman"/>
      <w:szCs w:val="20"/>
    </w:rPr>
  </w:style>
  <w:style w:type="paragraph" w:styleId="ac">
    <w:name w:val="Document Map"/>
    <w:basedOn w:val="a4"/>
    <w:link w:val="Char2"/>
    <w:qFormat/>
    <w:rsid w:val="00655CEB"/>
    <w:pPr>
      <w:shd w:val="clear" w:color="auto" w:fill="000080"/>
    </w:pPr>
    <w:rPr>
      <w:rFonts w:ascii="Times New Roman" w:eastAsia="宋体" w:hAnsi="Times New Roman" w:cs="Times New Roman"/>
      <w:szCs w:val="24"/>
    </w:rPr>
  </w:style>
  <w:style w:type="character" w:customStyle="1" w:styleId="Char2">
    <w:name w:val="文档结构图 Char"/>
    <w:basedOn w:val="a6"/>
    <w:link w:val="ac"/>
    <w:rsid w:val="00655CEB"/>
    <w:rPr>
      <w:rFonts w:ascii="Times New Roman" w:eastAsia="宋体" w:hAnsi="Times New Roman" w:cs="Times New Roman"/>
      <w:szCs w:val="24"/>
      <w:shd w:val="clear" w:color="auto" w:fill="000080"/>
    </w:rPr>
  </w:style>
  <w:style w:type="paragraph" w:styleId="ad">
    <w:name w:val="annotation text"/>
    <w:basedOn w:val="a4"/>
    <w:link w:val="Char3"/>
    <w:qFormat/>
    <w:rsid w:val="00655CEB"/>
    <w:pPr>
      <w:autoSpaceDE w:val="0"/>
      <w:autoSpaceDN w:val="0"/>
      <w:adjustRightInd w:val="0"/>
      <w:jc w:val="left"/>
      <w:textAlignment w:val="baseline"/>
    </w:pPr>
    <w:rPr>
      <w:rFonts w:ascii="宋体" w:eastAsia="宋体" w:hAnsi="Times New Roman" w:cs="Times New Roman"/>
      <w:kern w:val="0"/>
      <w:sz w:val="34"/>
      <w:szCs w:val="20"/>
    </w:rPr>
  </w:style>
  <w:style w:type="character" w:customStyle="1" w:styleId="Char3">
    <w:name w:val="批注文字 Char"/>
    <w:basedOn w:val="a6"/>
    <w:link w:val="ad"/>
    <w:qFormat/>
    <w:rsid w:val="00655CEB"/>
    <w:rPr>
      <w:rFonts w:ascii="宋体" w:eastAsia="宋体" w:hAnsi="Times New Roman" w:cs="Times New Roman"/>
      <w:kern w:val="0"/>
      <w:sz w:val="34"/>
      <w:szCs w:val="20"/>
    </w:rPr>
  </w:style>
  <w:style w:type="paragraph" w:styleId="31">
    <w:name w:val="Body Text 3"/>
    <w:basedOn w:val="a4"/>
    <w:link w:val="3Char0"/>
    <w:qFormat/>
    <w:rsid w:val="00655CEB"/>
    <w:pPr>
      <w:spacing w:after="120"/>
    </w:pPr>
    <w:rPr>
      <w:rFonts w:ascii="Times New Roman" w:eastAsia="宋体" w:hAnsi="Times New Roman" w:cs="Times New Roman"/>
      <w:sz w:val="16"/>
      <w:szCs w:val="16"/>
    </w:rPr>
  </w:style>
  <w:style w:type="character" w:customStyle="1" w:styleId="3Char0">
    <w:name w:val="正文文本 3 Char"/>
    <w:basedOn w:val="a6"/>
    <w:link w:val="31"/>
    <w:qFormat/>
    <w:rsid w:val="00655CEB"/>
    <w:rPr>
      <w:rFonts w:ascii="Times New Roman" w:eastAsia="宋体" w:hAnsi="Times New Roman" w:cs="Times New Roman"/>
      <w:sz w:val="16"/>
      <w:szCs w:val="16"/>
    </w:rPr>
  </w:style>
  <w:style w:type="paragraph" w:styleId="ae">
    <w:name w:val="Body Text"/>
    <w:basedOn w:val="a4"/>
    <w:link w:val="Char4"/>
    <w:qFormat/>
    <w:rsid w:val="00655CEB"/>
    <w:pPr>
      <w:spacing w:line="360" w:lineRule="auto"/>
    </w:pPr>
    <w:rPr>
      <w:rFonts w:ascii="Times New Roman" w:eastAsia="宋体" w:hAnsi="Times New Roman" w:cs="Times New Roman"/>
      <w:b/>
      <w:bCs/>
      <w:sz w:val="24"/>
      <w:szCs w:val="24"/>
    </w:rPr>
  </w:style>
  <w:style w:type="character" w:customStyle="1" w:styleId="Char4">
    <w:name w:val="正文文本 Char"/>
    <w:basedOn w:val="a6"/>
    <w:link w:val="ae"/>
    <w:qFormat/>
    <w:rsid w:val="00655CEB"/>
    <w:rPr>
      <w:rFonts w:ascii="Times New Roman" w:eastAsia="宋体" w:hAnsi="Times New Roman" w:cs="Times New Roman"/>
      <w:b/>
      <w:bCs/>
      <w:sz w:val="24"/>
      <w:szCs w:val="24"/>
    </w:rPr>
  </w:style>
  <w:style w:type="paragraph" w:styleId="af">
    <w:name w:val="Body Text Indent"/>
    <w:basedOn w:val="a4"/>
    <w:link w:val="Char5"/>
    <w:qFormat/>
    <w:rsid w:val="00655CEB"/>
    <w:pPr>
      <w:spacing w:line="360" w:lineRule="auto"/>
      <w:ind w:firstLineChars="200" w:firstLine="420"/>
    </w:pPr>
    <w:rPr>
      <w:rFonts w:ascii="Times New Roman" w:eastAsia="宋体" w:hAnsi="Times New Roman" w:cs="Times New Roman"/>
      <w:szCs w:val="24"/>
    </w:rPr>
  </w:style>
  <w:style w:type="character" w:customStyle="1" w:styleId="Char5">
    <w:name w:val="正文文本缩进 Char"/>
    <w:basedOn w:val="a6"/>
    <w:link w:val="af"/>
    <w:qFormat/>
    <w:rsid w:val="00655CEB"/>
    <w:rPr>
      <w:rFonts w:ascii="Times New Roman" w:eastAsia="宋体" w:hAnsi="Times New Roman" w:cs="Times New Roman"/>
      <w:szCs w:val="24"/>
    </w:rPr>
  </w:style>
  <w:style w:type="paragraph" w:styleId="50">
    <w:name w:val="toc 5"/>
    <w:basedOn w:val="a4"/>
    <w:next w:val="a4"/>
    <w:uiPriority w:val="39"/>
    <w:qFormat/>
    <w:rsid w:val="00655CEB"/>
    <w:pPr>
      <w:ind w:left="840"/>
      <w:jc w:val="left"/>
    </w:pPr>
    <w:rPr>
      <w:rFonts w:ascii="Times New Roman" w:eastAsia="宋体" w:hAnsi="Times New Roman" w:cs="Times New Roman"/>
      <w:szCs w:val="21"/>
    </w:rPr>
  </w:style>
  <w:style w:type="paragraph" w:styleId="32">
    <w:name w:val="toc 3"/>
    <w:basedOn w:val="a4"/>
    <w:next w:val="a4"/>
    <w:uiPriority w:val="39"/>
    <w:qFormat/>
    <w:rsid w:val="00655CEB"/>
    <w:pPr>
      <w:ind w:left="420"/>
      <w:jc w:val="left"/>
    </w:pPr>
    <w:rPr>
      <w:rFonts w:ascii="Times New Roman" w:eastAsia="宋体" w:hAnsi="Times New Roman" w:cs="Times New Roman"/>
      <w:i/>
      <w:iCs/>
      <w:szCs w:val="24"/>
    </w:rPr>
  </w:style>
  <w:style w:type="paragraph" w:styleId="af0">
    <w:name w:val="Plain Text"/>
    <w:basedOn w:val="a4"/>
    <w:link w:val="Char6"/>
    <w:qFormat/>
    <w:rsid w:val="00655CEB"/>
    <w:rPr>
      <w:rFonts w:ascii="宋体" w:eastAsia="宋体" w:hAnsi="Courier New" w:cs="Times New Roman"/>
      <w:szCs w:val="20"/>
    </w:rPr>
  </w:style>
  <w:style w:type="character" w:customStyle="1" w:styleId="Char6">
    <w:name w:val="纯文本 Char"/>
    <w:basedOn w:val="a6"/>
    <w:link w:val="af0"/>
    <w:qFormat/>
    <w:rsid w:val="00655CEB"/>
    <w:rPr>
      <w:rFonts w:ascii="宋体" w:eastAsia="宋体" w:hAnsi="Courier New" w:cs="Times New Roman"/>
      <w:szCs w:val="20"/>
    </w:rPr>
  </w:style>
  <w:style w:type="paragraph" w:styleId="80">
    <w:name w:val="toc 8"/>
    <w:basedOn w:val="a4"/>
    <w:next w:val="a4"/>
    <w:uiPriority w:val="39"/>
    <w:qFormat/>
    <w:rsid w:val="00655CEB"/>
    <w:pPr>
      <w:ind w:left="1470"/>
      <w:jc w:val="left"/>
    </w:pPr>
    <w:rPr>
      <w:rFonts w:ascii="Times New Roman" w:eastAsia="宋体" w:hAnsi="Times New Roman" w:cs="Times New Roman"/>
      <w:szCs w:val="21"/>
    </w:rPr>
  </w:style>
  <w:style w:type="paragraph" w:styleId="af1">
    <w:name w:val="Date"/>
    <w:basedOn w:val="a4"/>
    <w:next w:val="a4"/>
    <w:link w:val="Char10"/>
    <w:qFormat/>
    <w:rsid w:val="00655CEB"/>
    <w:rPr>
      <w:rFonts w:ascii="宋体" w:eastAsia="宋体" w:hAnsi="Courier New" w:cs="Times New Roman"/>
      <w:sz w:val="32"/>
      <w:szCs w:val="20"/>
    </w:rPr>
  </w:style>
  <w:style w:type="character" w:customStyle="1" w:styleId="Char7">
    <w:name w:val="日期 Char"/>
    <w:basedOn w:val="a6"/>
    <w:rsid w:val="00655CEB"/>
  </w:style>
  <w:style w:type="paragraph" w:styleId="20">
    <w:name w:val="Body Text Indent 2"/>
    <w:basedOn w:val="a4"/>
    <w:link w:val="2Char0"/>
    <w:qFormat/>
    <w:rsid w:val="00655CEB"/>
    <w:pPr>
      <w:spacing w:beforeLines="50" w:afterLines="50" w:line="120" w:lineRule="auto"/>
      <w:ind w:firstLineChars="400" w:firstLine="840"/>
      <w:jc w:val="left"/>
    </w:pPr>
    <w:rPr>
      <w:rFonts w:ascii="宋体" w:eastAsia="宋体" w:hAnsi="宋体" w:cs="Times New Roman"/>
      <w:szCs w:val="24"/>
    </w:rPr>
  </w:style>
  <w:style w:type="character" w:customStyle="1" w:styleId="2Char0">
    <w:name w:val="正文文本缩进 2 Char"/>
    <w:basedOn w:val="a6"/>
    <w:link w:val="20"/>
    <w:qFormat/>
    <w:rsid w:val="00655CEB"/>
    <w:rPr>
      <w:rFonts w:ascii="宋体" w:eastAsia="宋体" w:hAnsi="宋体" w:cs="Times New Roman"/>
      <w:szCs w:val="24"/>
    </w:rPr>
  </w:style>
  <w:style w:type="paragraph" w:styleId="af2">
    <w:name w:val="Balloon Text"/>
    <w:basedOn w:val="a4"/>
    <w:link w:val="Char8"/>
    <w:qFormat/>
    <w:rsid w:val="00655CEB"/>
    <w:rPr>
      <w:rFonts w:ascii="Times New Roman" w:eastAsia="宋体" w:hAnsi="Times New Roman" w:cs="Times New Roman"/>
      <w:sz w:val="18"/>
      <w:szCs w:val="18"/>
    </w:rPr>
  </w:style>
  <w:style w:type="character" w:customStyle="1" w:styleId="Char8">
    <w:name w:val="批注框文本 Char"/>
    <w:basedOn w:val="a6"/>
    <w:link w:val="af2"/>
    <w:qFormat/>
    <w:rsid w:val="00655CEB"/>
    <w:rPr>
      <w:rFonts w:ascii="Times New Roman" w:eastAsia="宋体" w:hAnsi="Times New Roman" w:cs="Times New Roman"/>
      <w:sz w:val="18"/>
      <w:szCs w:val="18"/>
    </w:rPr>
  </w:style>
  <w:style w:type="paragraph" w:styleId="12">
    <w:name w:val="toc 1"/>
    <w:basedOn w:val="a4"/>
    <w:next w:val="a4"/>
    <w:uiPriority w:val="39"/>
    <w:qFormat/>
    <w:rsid w:val="00655CEB"/>
    <w:pPr>
      <w:spacing w:before="120" w:after="120"/>
      <w:jc w:val="left"/>
    </w:pPr>
    <w:rPr>
      <w:rFonts w:ascii="Times New Roman" w:eastAsia="宋体" w:hAnsi="Times New Roman" w:cs="Times New Roman"/>
      <w:b/>
      <w:bCs/>
      <w:caps/>
      <w:szCs w:val="24"/>
    </w:rPr>
  </w:style>
  <w:style w:type="paragraph" w:styleId="40">
    <w:name w:val="toc 4"/>
    <w:basedOn w:val="a4"/>
    <w:next w:val="a4"/>
    <w:uiPriority w:val="39"/>
    <w:qFormat/>
    <w:rsid w:val="00655CEB"/>
    <w:pPr>
      <w:ind w:left="630"/>
      <w:jc w:val="left"/>
    </w:pPr>
    <w:rPr>
      <w:rFonts w:ascii="Times New Roman" w:eastAsia="宋体" w:hAnsi="Times New Roman" w:cs="Times New Roman"/>
      <w:szCs w:val="21"/>
    </w:rPr>
  </w:style>
  <w:style w:type="paragraph" w:styleId="60">
    <w:name w:val="toc 6"/>
    <w:basedOn w:val="a4"/>
    <w:next w:val="a4"/>
    <w:uiPriority w:val="39"/>
    <w:qFormat/>
    <w:rsid w:val="00655CEB"/>
    <w:pPr>
      <w:ind w:left="1050"/>
      <w:jc w:val="left"/>
    </w:pPr>
    <w:rPr>
      <w:rFonts w:ascii="Times New Roman" w:eastAsia="宋体" w:hAnsi="Times New Roman" w:cs="Times New Roman"/>
      <w:szCs w:val="21"/>
    </w:rPr>
  </w:style>
  <w:style w:type="paragraph" w:styleId="33">
    <w:name w:val="Body Text Indent 3"/>
    <w:basedOn w:val="a4"/>
    <w:link w:val="3Char2"/>
    <w:qFormat/>
    <w:rsid w:val="00655CEB"/>
    <w:pPr>
      <w:spacing w:line="360" w:lineRule="auto"/>
      <w:ind w:firstLineChars="200" w:firstLine="482"/>
    </w:pPr>
    <w:rPr>
      <w:rFonts w:ascii="宋体" w:eastAsia="宋体" w:hAnsi="Times New Roman" w:cs="Times New Roman"/>
      <w:b/>
      <w:bCs/>
      <w:sz w:val="24"/>
      <w:szCs w:val="24"/>
    </w:rPr>
  </w:style>
  <w:style w:type="character" w:customStyle="1" w:styleId="3Char2">
    <w:name w:val="正文文本缩进 3 Char"/>
    <w:basedOn w:val="a6"/>
    <w:link w:val="33"/>
    <w:qFormat/>
    <w:rsid w:val="00655CEB"/>
    <w:rPr>
      <w:rFonts w:ascii="宋体" w:eastAsia="宋体" w:hAnsi="Times New Roman" w:cs="Times New Roman"/>
      <w:b/>
      <w:bCs/>
      <w:sz w:val="24"/>
      <w:szCs w:val="24"/>
    </w:rPr>
  </w:style>
  <w:style w:type="paragraph" w:styleId="21">
    <w:name w:val="toc 2"/>
    <w:basedOn w:val="a4"/>
    <w:next w:val="a4"/>
    <w:uiPriority w:val="39"/>
    <w:qFormat/>
    <w:rsid w:val="00655CEB"/>
    <w:pPr>
      <w:tabs>
        <w:tab w:val="right" w:leader="dot" w:pos="8296"/>
      </w:tabs>
      <w:ind w:left="210"/>
      <w:jc w:val="left"/>
    </w:pPr>
    <w:rPr>
      <w:rFonts w:ascii="Times New Roman" w:eastAsia="宋体" w:hAnsi="Times New Roman" w:cs="Times New Roman"/>
      <w:smallCaps/>
      <w:szCs w:val="24"/>
    </w:rPr>
  </w:style>
  <w:style w:type="paragraph" w:styleId="90">
    <w:name w:val="toc 9"/>
    <w:basedOn w:val="a4"/>
    <w:next w:val="a4"/>
    <w:uiPriority w:val="39"/>
    <w:qFormat/>
    <w:rsid w:val="00655CEB"/>
    <w:pPr>
      <w:ind w:left="1680"/>
      <w:jc w:val="left"/>
    </w:pPr>
    <w:rPr>
      <w:rFonts w:ascii="Times New Roman" w:eastAsia="宋体" w:hAnsi="Times New Roman" w:cs="Times New Roman"/>
      <w:szCs w:val="21"/>
    </w:rPr>
  </w:style>
  <w:style w:type="paragraph" w:styleId="22">
    <w:name w:val="Body Text 2"/>
    <w:basedOn w:val="a4"/>
    <w:link w:val="2Char1"/>
    <w:qFormat/>
    <w:rsid w:val="00655CEB"/>
    <w:pPr>
      <w:spacing w:line="360" w:lineRule="auto"/>
    </w:pPr>
    <w:rPr>
      <w:rFonts w:ascii="Times New Roman" w:eastAsia="宋体" w:hAnsi="Times New Roman" w:cs="Times New Roman"/>
      <w:sz w:val="24"/>
      <w:szCs w:val="24"/>
    </w:rPr>
  </w:style>
  <w:style w:type="character" w:customStyle="1" w:styleId="2Char1">
    <w:name w:val="正文文本 2 Char"/>
    <w:basedOn w:val="a6"/>
    <w:link w:val="22"/>
    <w:qFormat/>
    <w:rsid w:val="00655CEB"/>
    <w:rPr>
      <w:rFonts w:ascii="Times New Roman" w:eastAsia="宋体" w:hAnsi="Times New Roman" w:cs="Times New Roman"/>
      <w:sz w:val="24"/>
      <w:szCs w:val="24"/>
    </w:rPr>
  </w:style>
  <w:style w:type="paragraph" w:styleId="HTML">
    <w:name w:val="HTML Preformatted"/>
    <w:basedOn w:val="a4"/>
    <w:link w:val="HTMLChar"/>
    <w:qFormat/>
    <w:rsid w:val="00655C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kern w:val="0"/>
      <w:sz w:val="20"/>
      <w:szCs w:val="20"/>
    </w:rPr>
  </w:style>
  <w:style w:type="character" w:customStyle="1" w:styleId="HTMLChar">
    <w:name w:val="HTML 预设格式 Char"/>
    <w:basedOn w:val="a6"/>
    <w:link w:val="HTML"/>
    <w:qFormat/>
    <w:rsid w:val="00655CEB"/>
    <w:rPr>
      <w:rFonts w:ascii="Arial Unicode MS" w:eastAsia="Arial Unicode MS" w:hAnsi="Arial Unicode MS" w:cs="Times New Roman"/>
      <w:color w:val="000000"/>
      <w:kern w:val="0"/>
      <w:sz w:val="20"/>
      <w:szCs w:val="20"/>
    </w:rPr>
  </w:style>
  <w:style w:type="paragraph" w:styleId="af3">
    <w:name w:val="Normal (Web)"/>
    <w:basedOn w:val="a4"/>
    <w:link w:val="Char9"/>
    <w:qFormat/>
    <w:rsid w:val="00655CEB"/>
    <w:rPr>
      <w:rFonts w:ascii="Times New Roman" w:eastAsia="宋体" w:hAnsi="Times New Roman" w:cs="Times New Roman"/>
      <w:sz w:val="24"/>
      <w:szCs w:val="24"/>
    </w:rPr>
  </w:style>
  <w:style w:type="paragraph" w:styleId="13">
    <w:name w:val="index 1"/>
    <w:basedOn w:val="a4"/>
    <w:next w:val="a4"/>
    <w:qFormat/>
    <w:rsid w:val="00655CEB"/>
    <w:pPr>
      <w:tabs>
        <w:tab w:val="left" w:pos="3360"/>
      </w:tabs>
      <w:spacing w:line="520" w:lineRule="exact"/>
      <w:ind w:leftChars="50" w:left="419" w:hangingChars="131" w:hanging="314"/>
      <w:jc w:val="center"/>
      <w:outlineLvl w:val="3"/>
    </w:pPr>
    <w:rPr>
      <w:rFonts w:ascii="宋体" w:eastAsia="宋体" w:hAnsi="宋体" w:cs="Times New Roman"/>
      <w:sz w:val="24"/>
      <w:szCs w:val="24"/>
    </w:rPr>
  </w:style>
  <w:style w:type="paragraph" w:styleId="af4">
    <w:name w:val="Title"/>
    <w:basedOn w:val="a4"/>
    <w:link w:val="Chara"/>
    <w:qFormat/>
    <w:rsid w:val="00655CEB"/>
    <w:pPr>
      <w:spacing w:before="240" w:after="60"/>
      <w:jc w:val="center"/>
      <w:outlineLvl w:val="0"/>
    </w:pPr>
    <w:rPr>
      <w:rFonts w:ascii="Arial" w:eastAsia="隶书" w:hAnsi="Arial" w:cs="Arial"/>
      <w:b/>
      <w:bCs/>
      <w:sz w:val="32"/>
      <w:szCs w:val="32"/>
    </w:rPr>
  </w:style>
  <w:style w:type="character" w:customStyle="1" w:styleId="Chara">
    <w:name w:val="标题 Char"/>
    <w:basedOn w:val="a6"/>
    <w:link w:val="af4"/>
    <w:qFormat/>
    <w:rsid w:val="00655CEB"/>
    <w:rPr>
      <w:rFonts w:ascii="Arial" w:eastAsia="隶书" w:hAnsi="Arial" w:cs="Arial"/>
      <w:b/>
      <w:bCs/>
      <w:sz w:val="32"/>
      <w:szCs w:val="32"/>
    </w:rPr>
  </w:style>
  <w:style w:type="paragraph" w:styleId="af5">
    <w:name w:val="annotation subject"/>
    <w:basedOn w:val="ad"/>
    <w:next w:val="ad"/>
    <w:link w:val="Charb"/>
    <w:uiPriority w:val="99"/>
    <w:qFormat/>
    <w:rsid w:val="00655CEB"/>
    <w:pPr>
      <w:autoSpaceDE/>
      <w:autoSpaceDN/>
      <w:adjustRightInd/>
      <w:textAlignment w:val="auto"/>
    </w:pPr>
    <w:rPr>
      <w:rFonts w:ascii="Times New Roman"/>
      <w:b/>
      <w:bCs/>
      <w:kern w:val="2"/>
      <w:sz w:val="21"/>
      <w:szCs w:val="24"/>
    </w:rPr>
  </w:style>
  <w:style w:type="character" w:customStyle="1" w:styleId="Charb">
    <w:name w:val="批注主题 Char"/>
    <w:basedOn w:val="Char3"/>
    <w:link w:val="af5"/>
    <w:uiPriority w:val="99"/>
    <w:qFormat/>
    <w:rsid w:val="00655CEB"/>
    <w:rPr>
      <w:rFonts w:ascii="Times New Roman" w:eastAsia="宋体" w:hAnsi="Times New Roman" w:cs="Times New Roman"/>
      <w:b/>
      <w:bCs/>
      <w:kern w:val="0"/>
      <w:sz w:val="34"/>
      <w:szCs w:val="24"/>
    </w:rPr>
  </w:style>
  <w:style w:type="paragraph" w:styleId="af6">
    <w:name w:val="Body Text First Indent"/>
    <w:basedOn w:val="ae"/>
    <w:link w:val="Charc"/>
    <w:qFormat/>
    <w:rsid w:val="00655CEB"/>
    <w:pPr>
      <w:spacing w:after="120" w:line="240" w:lineRule="auto"/>
      <w:ind w:firstLineChars="100" w:firstLine="420"/>
    </w:pPr>
    <w:rPr>
      <w:sz w:val="21"/>
    </w:rPr>
  </w:style>
  <w:style w:type="character" w:customStyle="1" w:styleId="Charc">
    <w:name w:val="正文首行缩进 Char"/>
    <w:basedOn w:val="Char4"/>
    <w:link w:val="af6"/>
    <w:qFormat/>
    <w:rsid w:val="00655CEB"/>
    <w:rPr>
      <w:rFonts w:ascii="Times New Roman" w:eastAsia="宋体" w:hAnsi="Times New Roman" w:cs="Times New Roman"/>
      <w:b/>
      <w:bCs/>
      <w:sz w:val="24"/>
      <w:szCs w:val="24"/>
    </w:rPr>
  </w:style>
  <w:style w:type="table" w:styleId="af7">
    <w:name w:val="Table Grid"/>
    <w:basedOn w:val="a7"/>
    <w:qFormat/>
    <w:rsid w:val="00655CE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sid w:val="00655CEB"/>
    <w:rPr>
      <w:b/>
      <w:bCs/>
    </w:rPr>
  </w:style>
  <w:style w:type="character" w:styleId="af9">
    <w:name w:val="page number"/>
    <w:basedOn w:val="a6"/>
    <w:qFormat/>
    <w:rsid w:val="00655CEB"/>
  </w:style>
  <w:style w:type="character" w:styleId="afa">
    <w:name w:val="FollowedHyperlink"/>
    <w:qFormat/>
    <w:rsid w:val="00655CEB"/>
    <w:rPr>
      <w:color w:val="800080"/>
      <w:u w:val="single"/>
    </w:rPr>
  </w:style>
  <w:style w:type="character" w:styleId="afb">
    <w:name w:val="Emphasis"/>
    <w:basedOn w:val="a6"/>
    <w:qFormat/>
    <w:rsid w:val="00655CEB"/>
    <w:rPr>
      <w:i/>
    </w:rPr>
  </w:style>
  <w:style w:type="character" w:styleId="afc">
    <w:name w:val="Hyperlink"/>
    <w:uiPriority w:val="99"/>
    <w:qFormat/>
    <w:rsid w:val="00655CEB"/>
    <w:rPr>
      <w:color w:val="0000FF"/>
      <w:u w:val="single"/>
    </w:rPr>
  </w:style>
  <w:style w:type="character" w:styleId="afd">
    <w:name w:val="annotation reference"/>
    <w:basedOn w:val="a6"/>
    <w:qFormat/>
    <w:rsid w:val="00655CEB"/>
    <w:rPr>
      <w:sz w:val="21"/>
      <w:szCs w:val="21"/>
    </w:rPr>
  </w:style>
  <w:style w:type="paragraph" w:customStyle="1" w:styleId="Chard">
    <w:name w:val="Char"/>
    <w:basedOn w:val="a4"/>
    <w:qFormat/>
    <w:rsid w:val="00655CEB"/>
    <w:pPr>
      <w:widowControl/>
      <w:spacing w:after="160" w:line="240" w:lineRule="exact"/>
      <w:jc w:val="left"/>
    </w:pPr>
    <w:rPr>
      <w:rFonts w:ascii="Verdana" w:eastAsia="仿宋_GB2312" w:hAnsi="Verdana" w:cs="Times New Roman"/>
      <w:kern w:val="0"/>
      <w:sz w:val="24"/>
      <w:szCs w:val="20"/>
      <w:lang w:eastAsia="en-US"/>
    </w:rPr>
  </w:style>
  <w:style w:type="character" w:customStyle="1" w:styleId="3Char1">
    <w:name w:val="标题 3 Char1"/>
    <w:link w:val="30"/>
    <w:qFormat/>
    <w:rsid w:val="00655CEB"/>
    <w:rPr>
      <w:rFonts w:ascii="宋体" w:eastAsia="宋体" w:hAnsi="宋体" w:cs="Times New Roman"/>
      <w:b/>
      <w:bCs/>
      <w:sz w:val="28"/>
      <w:szCs w:val="32"/>
    </w:rPr>
  </w:style>
  <w:style w:type="character" w:customStyle="1" w:styleId="Char1">
    <w:name w:val="正文缩进 Char"/>
    <w:link w:val="a5"/>
    <w:uiPriority w:val="99"/>
    <w:qFormat/>
    <w:rsid w:val="00655CEB"/>
    <w:rPr>
      <w:rFonts w:ascii="Times New Roman" w:eastAsia="宋体" w:hAnsi="Times New Roman" w:cs="Times New Roman"/>
      <w:szCs w:val="20"/>
    </w:rPr>
  </w:style>
  <w:style w:type="paragraph" w:customStyle="1" w:styleId="41">
    <w:name w:val="样式41"/>
    <w:basedOn w:val="a4"/>
    <w:qFormat/>
    <w:rsid w:val="00655CEB"/>
    <w:pPr>
      <w:tabs>
        <w:tab w:val="left" w:pos="945"/>
        <w:tab w:val="left" w:pos="7427"/>
      </w:tabs>
      <w:spacing w:line="360" w:lineRule="auto"/>
      <w:ind w:leftChars="800" w:left="7427" w:hangingChars="200" w:hanging="360"/>
    </w:pPr>
    <w:rPr>
      <w:rFonts w:ascii="Times New Roman" w:eastAsia="宋体" w:hAnsi="Times New Roman" w:cs="Times New Roman"/>
      <w:b/>
      <w:color w:val="000000"/>
      <w:sz w:val="24"/>
      <w:szCs w:val="20"/>
    </w:rPr>
  </w:style>
  <w:style w:type="paragraph" w:customStyle="1" w:styleId="afe">
    <w:name w:val="图"/>
    <w:basedOn w:val="a4"/>
    <w:qFormat/>
    <w:rsid w:val="00655CEB"/>
    <w:pPr>
      <w:keepNext/>
      <w:adjustRightInd w:val="0"/>
      <w:snapToGrid w:val="0"/>
      <w:spacing w:before="60" w:after="60" w:line="300" w:lineRule="auto"/>
      <w:jc w:val="center"/>
    </w:pPr>
    <w:rPr>
      <w:rFonts w:ascii="Times New Roman" w:eastAsia="宋体" w:hAnsi="Times New Roman" w:cs="Times New Roman"/>
      <w:spacing w:val="20"/>
      <w:kern w:val="0"/>
      <w:sz w:val="24"/>
      <w:szCs w:val="20"/>
    </w:rPr>
  </w:style>
  <w:style w:type="paragraph" w:customStyle="1" w:styleId="aff">
    <w:name w:val="文档正文"/>
    <w:basedOn w:val="a4"/>
    <w:qFormat/>
    <w:rsid w:val="00655CEB"/>
    <w:pPr>
      <w:adjustRightInd w:val="0"/>
      <w:spacing w:line="480" w:lineRule="atLeast"/>
      <w:ind w:firstLineChars="200" w:firstLine="567"/>
      <w:textAlignment w:val="baseline"/>
    </w:pPr>
    <w:rPr>
      <w:rFonts w:ascii="长城仿宋" w:eastAsia="宋体" w:hAnsi="Times New Roman" w:cs="Times New Roman"/>
      <w:kern w:val="0"/>
      <w:szCs w:val="20"/>
    </w:rPr>
  </w:style>
  <w:style w:type="paragraph" w:customStyle="1" w:styleId="CharCharCharChar">
    <w:name w:val="Char Char Char Char"/>
    <w:basedOn w:val="a4"/>
    <w:qFormat/>
    <w:rsid w:val="00655CEB"/>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11">
    <w:name w:val="Char11"/>
    <w:basedOn w:val="a4"/>
    <w:qFormat/>
    <w:rsid w:val="00655CEB"/>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CharCharChar1">
    <w:name w:val="Char Char Char Char1"/>
    <w:basedOn w:val="a4"/>
    <w:qFormat/>
    <w:rsid w:val="00655CEB"/>
    <w:pPr>
      <w:widowControl/>
      <w:spacing w:after="160" w:line="240" w:lineRule="exact"/>
      <w:jc w:val="left"/>
    </w:pPr>
    <w:rPr>
      <w:rFonts w:ascii="Verdana" w:eastAsia="仿宋_GB2312" w:hAnsi="Verdana" w:cs="Times New Roman"/>
      <w:kern w:val="0"/>
      <w:sz w:val="24"/>
      <w:szCs w:val="20"/>
      <w:lang w:eastAsia="en-US"/>
    </w:rPr>
  </w:style>
  <w:style w:type="paragraph" w:customStyle="1" w:styleId="TableContents">
    <w:name w:val="Table Contents"/>
    <w:basedOn w:val="a4"/>
    <w:qFormat/>
    <w:rsid w:val="00655CEB"/>
    <w:pPr>
      <w:suppressAutoHyphens/>
      <w:autoSpaceDE w:val="0"/>
      <w:spacing w:after="120"/>
      <w:jc w:val="left"/>
    </w:pPr>
    <w:rPr>
      <w:rFonts w:ascii="Helvetica" w:eastAsia="宋体" w:hAnsi="Helvetica" w:cs="Times New Roman"/>
      <w:kern w:val="1"/>
      <w:sz w:val="20"/>
      <w:szCs w:val="20"/>
    </w:rPr>
  </w:style>
  <w:style w:type="paragraph" w:customStyle="1" w:styleId="aff0">
    <w:name w:val="自定义正文"/>
    <w:basedOn w:val="a4"/>
    <w:qFormat/>
    <w:rsid w:val="00655CEB"/>
    <w:pPr>
      <w:spacing w:afterLines="50"/>
      <w:ind w:leftChars="600" w:left="600"/>
    </w:pPr>
    <w:rPr>
      <w:rFonts w:ascii="Times New Roman" w:eastAsia="宋体" w:hAnsi="Times New Roman" w:cs="Times New Roman"/>
      <w:szCs w:val="24"/>
    </w:rPr>
  </w:style>
  <w:style w:type="paragraph" w:customStyle="1" w:styleId="CharCharCharCharChar">
    <w:name w:val="Char Char Char Char Char"/>
    <w:basedOn w:val="a4"/>
    <w:qFormat/>
    <w:rsid w:val="00655CEB"/>
    <w:rPr>
      <w:rFonts w:ascii="Tahoma" w:eastAsia="宋体" w:hAnsi="Tahoma" w:cs="Times New Roman"/>
      <w:sz w:val="24"/>
      <w:szCs w:val="20"/>
    </w:rPr>
  </w:style>
  <w:style w:type="paragraph" w:customStyle="1" w:styleId="14">
    <w:name w:val="小标题 1"/>
    <w:basedOn w:val="a4"/>
    <w:qFormat/>
    <w:rsid w:val="00655CEB"/>
    <w:pPr>
      <w:autoSpaceDE w:val="0"/>
      <w:autoSpaceDN w:val="0"/>
      <w:adjustRightInd w:val="0"/>
      <w:spacing w:line="360" w:lineRule="atLeast"/>
    </w:pPr>
    <w:rPr>
      <w:rFonts w:ascii="文鼎粗黑" w:eastAsia="文鼎粗黑" w:hAnsi="Times New Roman" w:cs="Times New Roman"/>
      <w:kern w:val="0"/>
      <w:sz w:val="22"/>
      <w:szCs w:val="20"/>
    </w:rPr>
  </w:style>
  <w:style w:type="paragraph" w:customStyle="1" w:styleId="CharChar">
    <w:name w:val="Char Char"/>
    <w:basedOn w:val="a4"/>
    <w:qFormat/>
    <w:rsid w:val="00655CEB"/>
    <w:rPr>
      <w:rFonts w:ascii="Tahoma" w:eastAsia="宋体" w:hAnsi="Tahoma" w:cs="Times New Roman"/>
      <w:sz w:val="24"/>
      <w:szCs w:val="20"/>
    </w:rPr>
  </w:style>
  <w:style w:type="paragraph" w:customStyle="1" w:styleId="aff1">
    <w:name w:val="È±Ê¡ÎÄ±¾"/>
    <w:basedOn w:val="a4"/>
    <w:qFormat/>
    <w:rsid w:val="00655CEB"/>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paragraph" w:customStyle="1" w:styleId="CharCharCharCharCharChar1Char">
    <w:name w:val="Char Char Char Char Char Char1 Char"/>
    <w:basedOn w:val="a4"/>
    <w:qFormat/>
    <w:rsid w:val="00655CEB"/>
    <w:pPr>
      <w:widowControl/>
      <w:spacing w:after="160" w:line="240" w:lineRule="exact"/>
      <w:jc w:val="left"/>
    </w:pPr>
    <w:rPr>
      <w:rFonts w:ascii="Verdana" w:eastAsia="宋体" w:hAnsi="Verdana" w:cs="Times New Roman"/>
      <w:kern w:val="0"/>
      <w:szCs w:val="20"/>
      <w:lang w:eastAsia="en-US"/>
    </w:rPr>
  </w:style>
  <w:style w:type="paragraph" w:styleId="aff2">
    <w:name w:val="List Paragraph"/>
    <w:basedOn w:val="a4"/>
    <w:link w:val="Chare"/>
    <w:uiPriority w:val="34"/>
    <w:qFormat/>
    <w:rsid w:val="00655CEB"/>
    <w:pPr>
      <w:ind w:firstLineChars="200" w:firstLine="420"/>
    </w:pPr>
    <w:rPr>
      <w:rFonts w:ascii="Calibri" w:eastAsia="宋体" w:hAnsi="Calibri" w:cs="Times New Roman"/>
    </w:rPr>
  </w:style>
  <w:style w:type="paragraph" w:customStyle="1" w:styleId="USE1">
    <w:name w:val="USE 1"/>
    <w:basedOn w:val="a4"/>
    <w:qFormat/>
    <w:rsid w:val="00655CEB"/>
    <w:pPr>
      <w:spacing w:line="200" w:lineRule="atLeast"/>
      <w:jc w:val="left"/>
    </w:pPr>
    <w:rPr>
      <w:rFonts w:ascii="宋体" w:eastAsia="宋体" w:hAnsi="宋体" w:cs="Times New Roman"/>
      <w:b/>
      <w:sz w:val="24"/>
      <w:szCs w:val="28"/>
    </w:rPr>
  </w:style>
  <w:style w:type="paragraph" w:customStyle="1" w:styleId="RFItextfrom3rdLevel">
    <w:name w:val="RFI text from 3rd Level"/>
    <w:basedOn w:val="a4"/>
    <w:qFormat/>
    <w:rsid w:val="00655CEB"/>
    <w:pPr>
      <w:widowControl/>
      <w:numPr>
        <w:numId w:val="3"/>
      </w:numPr>
      <w:tabs>
        <w:tab w:val="clear" w:pos="840"/>
        <w:tab w:val="left" w:pos="1080"/>
      </w:tabs>
      <w:spacing w:beforeLines="50" w:line="360" w:lineRule="auto"/>
      <w:ind w:left="0" w:firstLine="0"/>
    </w:pPr>
    <w:rPr>
      <w:rFonts w:ascii="Arial (W1)" w:eastAsia="宋体" w:hAnsi="Arial (W1)" w:cs="Times New Roman"/>
      <w:bCs/>
      <w:kern w:val="0"/>
      <w:sz w:val="24"/>
      <w:szCs w:val="24"/>
      <w:lang w:val="en-GB"/>
    </w:rPr>
  </w:style>
  <w:style w:type="paragraph" w:customStyle="1" w:styleId="a3">
    <w:name w:val="正文文字缩进项目"/>
    <w:basedOn w:val="af"/>
    <w:qFormat/>
    <w:rsid w:val="00655CEB"/>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rsid w:val="00655CEB"/>
    <w:pPr>
      <w:adjustRightInd/>
      <w:spacing w:before="0" w:after="0"/>
      <w:jc w:val="both"/>
      <w:textAlignment w:val="auto"/>
    </w:pPr>
    <w:rPr>
      <w:rFonts w:ascii="Cambria" w:hAnsi="Cambria" w:cs="宋体"/>
      <w:kern w:val="2"/>
      <w:sz w:val="32"/>
    </w:rPr>
  </w:style>
  <w:style w:type="character" w:customStyle="1" w:styleId="H4Char2">
    <w:name w:val="H4 Char2"/>
    <w:qFormat/>
    <w:rsid w:val="00655CEB"/>
    <w:rPr>
      <w:rFonts w:ascii="Arial" w:eastAsia="黑体" w:hAnsi="Arial"/>
      <w:b/>
      <w:bCs/>
      <w:kern w:val="2"/>
      <w:sz w:val="28"/>
      <w:szCs w:val="28"/>
      <w:lang w:val="en-US" w:eastAsia="zh-CN" w:bidi="ar-SA"/>
    </w:rPr>
  </w:style>
  <w:style w:type="character" w:customStyle="1" w:styleId="Charf">
    <w:name w:val="第*章 Char"/>
    <w:qFormat/>
    <w:rsid w:val="00655CEB"/>
    <w:rPr>
      <w:rFonts w:ascii="Arial" w:eastAsia="黑体" w:hAnsi="Arial"/>
      <w:b/>
      <w:bCs/>
      <w:kern w:val="2"/>
      <w:sz w:val="32"/>
      <w:szCs w:val="32"/>
    </w:rPr>
  </w:style>
  <w:style w:type="character" w:customStyle="1" w:styleId="1Char0">
    <w:name w:val="章标题1 Char"/>
    <w:qFormat/>
    <w:rsid w:val="00655CEB"/>
    <w:rPr>
      <w:rFonts w:eastAsia="宋体"/>
      <w:b/>
      <w:bCs/>
      <w:kern w:val="2"/>
      <w:sz w:val="32"/>
      <w:szCs w:val="32"/>
      <w:lang w:val="en-US" w:eastAsia="zh-CN" w:bidi="ar-SA"/>
    </w:rPr>
  </w:style>
  <w:style w:type="character" w:customStyle="1" w:styleId="Char10">
    <w:name w:val="日期 Char1"/>
    <w:link w:val="af1"/>
    <w:qFormat/>
    <w:rsid w:val="00655CEB"/>
    <w:rPr>
      <w:rFonts w:ascii="宋体" w:eastAsia="宋体" w:hAnsi="Courier New" w:cs="Times New Roman"/>
      <w:sz w:val="32"/>
      <w:szCs w:val="20"/>
    </w:rPr>
  </w:style>
  <w:style w:type="character" w:customStyle="1" w:styleId="Charf0">
    <w:name w:val="正文文字首行缩进 Char"/>
    <w:qFormat/>
    <w:rsid w:val="00655CEB"/>
    <w:rPr>
      <w:kern w:val="2"/>
      <w:sz w:val="21"/>
      <w:szCs w:val="24"/>
    </w:rPr>
  </w:style>
  <w:style w:type="paragraph" w:customStyle="1" w:styleId="15">
    <w:name w:val="样式1"/>
    <w:basedOn w:val="af4"/>
    <w:qFormat/>
    <w:rsid w:val="00655CEB"/>
    <w:pPr>
      <w:spacing w:before="120" w:after="120"/>
    </w:pPr>
    <w:rPr>
      <w:rFonts w:eastAsia="黑体"/>
      <w:b w:val="0"/>
      <w:sz w:val="30"/>
      <w:szCs w:val="21"/>
    </w:rPr>
  </w:style>
  <w:style w:type="paragraph" w:customStyle="1" w:styleId="23">
    <w:name w:val="样式2"/>
    <w:basedOn w:val="af4"/>
    <w:next w:val="15"/>
    <w:qFormat/>
    <w:rsid w:val="00655CEB"/>
    <w:pPr>
      <w:spacing w:before="120" w:after="120"/>
    </w:pPr>
    <w:rPr>
      <w:rFonts w:eastAsia="黑体"/>
      <w:b w:val="0"/>
      <w:sz w:val="30"/>
      <w:szCs w:val="30"/>
    </w:rPr>
  </w:style>
  <w:style w:type="character" w:customStyle="1" w:styleId="3CharChar">
    <w:name w:val="标题 3 Char Char"/>
    <w:qFormat/>
    <w:rsid w:val="00655CEB"/>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4"/>
    <w:qFormat/>
    <w:rsid w:val="00655CEB"/>
    <w:pPr>
      <w:widowControl/>
      <w:spacing w:after="160" w:line="240" w:lineRule="exact"/>
      <w:jc w:val="left"/>
    </w:pPr>
    <w:rPr>
      <w:rFonts w:ascii="Arial" w:eastAsia="Times New Roman" w:hAnsi="Arial" w:cs="Verdana"/>
      <w:b/>
      <w:kern w:val="0"/>
      <w:sz w:val="24"/>
      <w:szCs w:val="24"/>
      <w:lang w:eastAsia="en-US"/>
    </w:rPr>
  </w:style>
  <w:style w:type="paragraph" w:customStyle="1" w:styleId="cont">
    <w:name w:val="cont"/>
    <w:basedOn w:val="a4"/>
    <w:qFormat/>
    <w:rsid w:val="00655CEB"/>
    <w:pPr>
      <w:adjustRightInd w:val="0"/>
      <w:spacing w:before="100" w:after="100" w:line="360" w:lineRule="auto"/>
      <w:ind w:firstLineChars="200" w:firstLine="200"/>
      <w:jc w:val="left"/>
      <w:textAlignment w:val="baseline"/>
    </w:pPr>
    <w:rPr>
      <w:rFonts w:ascii="Arial" w:eastAsia="宋体" w:hAnsi="Arial" w:cs="Times New Roman"/>
      <w:kern w:val="0"/>
      <w:sz w:val="24"/>
      <w:szCs w:val="20"/>
    </w:rPr>
  </w:style>
  <w:style w:type="paragraph" w:customStyle="1" w:styleId="--">
    <w:name w:val="--规划正文"/>
    <w:basedOn w:val="a4"/>
    <w:qFormat/>
    <w:rsid w:val="00655CEB"/>
    <w:pPr>
      <w:spacing w:line="360" w:lineRule="auto"/>
      <w:ind w:firstLineChars="200" w:firstLine="200"/>
    </w:pPr>
    <w:rPr>
      <w:rFonts w:ascii="Times New Roman" w:eastAsia="宋体" w:hAnsi="Times New Roman" w:cs="Times New Roman"/>
      <w:szCs w:val="20"/>
    </w:rPr>
  </w:style>
  <w:style w:type="paragraph" w:customStyle="1" w:styleId="a2">
    <w:name w:val="设计依据"/>
    <w:basedOn w:val="ae"/>
    <w:qFormat/>
    <w:rsid w:val="00655CEB"/>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1">
    <w:name w:val="方案要点"/>
    <w:basedOn w:val="a4"/>
    <w:qFormat/>
    <w:rsid w:val="00655CEB"/>
    <w:pPr>
      <w:numPr>
        <w:numId w:val="4"/>
      </w:numPr>
      <w:spacing w:line="360" w:lineRule="auto"/>
    </w:pPr>
    <w:rPr>
      <w:rFonts w:ascii="仿宋_GB2312" w:eastAsia="仿宋_GB2312" w:hAnsi="宋体" w:cs="Times New Roman"/>
      <w:color w:val="000000"/>
      <w:sz w:val="28"/>
      <w:szCs w:val="28"/>
    </w:rPr>
  </w:style>
  <w:style w:type="paragraph" w:customStyle="1" w:styleId="42">
    <w:name w:val="样式4"/>
    <w:basedOn w:val="a4"/>
    <w:qFormat/>
    <w:rsid w:val="00655CEB"/>
    <w:pPr>
      <w:tabs>
        <w:tab w:val="left" w:pos="842"/>
      </w:tabs>
      <w:spacing w:line="360" w:lineRule="auto"/>
      <w:ind w:left="842" w:hanging="420"/>
    </w:pPr>
    <w:rPr>
      <w:rFonts w:ascii="Times New Roman" w:eastAsia="宋体" w:hAnsi="Times New Roman" w:cs="Times New Roman"/>
      <w:sz w:val="24"/>
      <w:szCs w:val="24"/>
    </w:rPr>
  </w:style>
  <w:style w:type="paragraph" w:customStyle="1" w:styleId="aff3">
    <w:name w:val="文字"/>
    <w:basedOn w:val="a4"/>
    <w:qFormat/>
    <w:rsid w:val="00655CEB"/>
    <w:pPr>
      <w:tabs>
        <w:tab w:val="left" w:pos="8520"/>
      </w:tabs>
      <w:spacing w:line="312" w:lineRule="auto"/>
      <w:ind w:right="-210" w:firstLine="556"/>
    </w:pPr>
    <w:rPr>
      <w:rFonts w:ascii="宋体" w:eastAsia="宋体" w:hAnsi="Times New Roman" w:cs="Times New Roman"/>
      <w:sz w:val="28"/>
      <w:szCs w:val="20"/>
    </w:rPr>
  </w:style>
  <w:style w:type="paragraph" w:customStyle="1" w:styleId="----">
    <w:name w:val="--规划-表格-居左"/>
    <w:basedOn w:val="--"/>
    <w:qFormat/>
    <w:rsid w:val="00655CEB"/>
    <w:pPr>
      <w:spacing w:line="240" w:lineRule="auto"/>
      <w:ind w:firstLineChars="0" w:firstLine="0"/>
    </w:pPr>
    <w:rPr>
      <w:sz w:val="20"/>
    </w:rPr>
  </w:style>
  <w:style w:type="paragraph" w:customStyle="1" w:styleId="----0">
    <w:name w:val="--规划-表格-居中"/>
    <w:basedOn w:val="--"/>
    <w:qFormat/>
    <w:rsid w:val="00655CEB"/>
    <w:pPr>
      <w:spacing w:line="240" w:lineRule="auto"/>
      <w:ind w:firstLineChars="0" w:firstLine="0"/>
      <w:jc w:val="center"/>
    </w:pPr>
    <w:rPr>
      <w:sz w:val="20"/>
    </w:rPr>
  </w:style>
  <w:style w:type="paragraph" w:customStyle="1" w:styleId="--0">
    <w:name w:val="--编号内缩进"/>
    <w:basedOn w:val="a4"/>
    <w:qFormat/>
    <w:rsid w:val="00655CEB"/>
    <w:pPr>
      <w:spacing w:line="360" w:lineRule="auto"/>
      <w:ind w:left="420" w:firstLineChars="200" w:firstLine="200"/>
    </w:pPr>
    <w:rPr>
      <w:rFonts w:ascii="Times New Roman" w:eastAsia="宋体" w:hAnsi="Times New Roman" w:cs="Times New Roman"/>
      <w:szCs w:val="21"/>
    </w:rPr>
  </w:style>
  <w:style w:type="paragraph" w:customStyle="1" w:styleId="---">
    <w:name w:val="--规划-题注"/>
    <w:basedOn w:val="a4"/>
    <w:next w:val="--"/>
    <w:qFormat/>
    <w:rsid w:val="00655CEB"/>
    <w:pPr>
      <w:spacing w:line="360" w:lineRule="auto"/>
      <w:jc w:val="center"/>
    </w:pPr>
    <w:rPr>
      <w:rFonts w:ascii="Times New Roman" w:eastAsia="黑体" w:hAnsi="Times New Roman" w:cs="Times New Roman"/>
      <w:szCs w:val="24"/>
    </w:rPr>
  </w:style>
  <w:style w:type="paragraph" w:customStyle="1" w:styleId="---0">
    <w:name w:val="--规划-图和表"/>
    <w:next w:val="--"/>
    <w:qFormat/>
    <w:rsid w:val="00655CEB"/>
    <w:pPr>
      <w:jc w:val="center"/>
    </w:pPr>
    <w:rPr>
      <w:rFonts w:ascii="Times New Roman" w:eastAsia="宋体" w:hAnsi="Times New Roman" w:cs="Times New Roman"/>
      <w:szCs w:val="20"/>
    </w:rPr>
  </w:style>
  <w:style w:type="paragraph" w:customStyle="1" w:styleId="---1">
    <w:name w:val="--规划-小标题"/>
    <w:basedOn w:val="a4"/>
    <w:next w:val="--"/>
    <w:qFormat/>
    <w:rsid w:val="00655CEB"/>
    <w:pPr>
      <w:keepNext/>
      <w:keepLines/>
      <w:spacing w:line="360" w:lineRule="auto"/>
      <w:outlineLvl w:val="4"/>
    </w:pPr>
    <w:rPr>
      <w:rFonts w:ascii="Times New Roman" w:eastAsia="黑体" w:hAnsi="Times New Roman" w:cs="Times New Roman"/>
      <w:szCs w:val="24"/>
    </w:rPr>
  </w:style>
  <w:style w:type="paragraph" w:customStyle="1" w:styleId="--Char">
    <w:name w:val="--规划正文 Char"/>
    <w:basedOn w:val="a4"/>
    <w:qFormat/>
    <w:rsid w:val="00655CEB"/>
    <w:pPr>
      <w:spacing w:line="360" w:lineRule="auto"/>
      <w:ind w:firstLineChars="200" w:firstLine="200"/>
    </w:pPr>
    <w:rPr>
      <w:rFonts w:ascii="Times New Roman" w:eastAsia="宋体" w:hAnsi="Times New Roman" w:cs="Times New Roman"/>
      <w:sz w:val="24"/>
      <w:szCs w:val="24"/>
    </w:rPr>
  </w:style>
  <w:style w:type="paragraph" w:customStyle="1" w:styleId="aff4">
    <w:name w:val="缺省文本"/>
    <w:basedOn w:val="a4"/>
    <w:qFormat/>
    <w:rsid w:val="00655CEB"/>
    <w:pPr>
      <w:autoSpaceDE w:val="0"/>
      <w:autoSpaceDN w:val="0"/>
      <w:adjustRightInd w:val="0"/>
      <w:jc w:val="left"/>
    </w:pPr>
    <w:rPr>
      <w:rFonts w:ascii="Times New Roman" w:eastAsia="宋体" w:hAnsi="Times New Roman" w:cs="Times New Roman"/>
      <w:kern w:val="0"/>
      <w:szCs w:val="24"/>
    </w:rPr>
  </w:style>
  <w:style w:type="paragraph" w:customStyle="1" w:styleId="aff5">
    <w:name w:val="封面文档标题"/>
    <w:basedOn w:val="a4"/>
    <w:qFormat/>
    <w:rsid w:val="00655CEB"/>
    <w:pPr>
      <w:autoSpaceDE w:val="0"/>
      <w:autoSpaceDN w:val="0"/>
      <w:adjustRightInd w:val="0"/>
      <w:spacing w:line="360" w:lineRule="auto"/>
      <w:jc w:val="center"/>
    </w:pPr>
    <w:rPr>
      <w:rFonts w:ascii="Arial" w:eastAsia="宋体" w:hAnsi="Arial" w:cs="Times New Roman"/>
      <w:b/>
      <w:kern w:val="0"/>
      <w:sz w:val="56"/>
      <w:szCs w:val="24"/>
    </w:rPr>
  </w:style>
  <w:style w:type="character" w:customStyle="1" w:styleId="--CharChar">
    <w:name w:val="--规划正文 Char Char"/>
    <w:qFormat/>
    <w:rsid w:val="00655CEB"/>
    <w:rPr>
      <w:rFonts w:eastAsia="宋体"/>
      <w:kern w:val="2"/>
      <w:sz w:val="24"/>
      <w:szCs w:val="24"/>
      <w:lang w:val="en-US" w:eastAsia="zh-CN" w:bidi="ar-SA"/>
    </w:rPr>
  </w:style>
  <w:style w:type="paragraph" w:customStyle="1" w:styleId="3">
    <w:name w:val="样式3"/>
    <w:basedOn w:val="10"/>
    <w:qFormat/>
    <w:rsid w:val="00655CEB"/>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sid w:val="00655CEB"/>
    <w:rPr>
      <w:rFonts w:eastAsia="宋体"/>
      <w:kern w:val="2"/>
      <w:sz w:val="21"/>
      <w:lang w:val="en-US" w:eastAsia="zh-CN" w:bidi="ar-SA"/>
    </w:rPr>
  </w:style>
  <w:style w:type="paragraph" w:customStyle="1" w:styleId="word">
    <w:name w:val="word"/>
    <w:basedOn w:val="a4"/>
    <w:qFormat/>
    <w:rsid w:val="00655CEB"/>
    <w:pPr>
      <w:widowControl/>
      <w:spacing w:before="100" w:beforeAutospacing="1" w:after="100" w:afterAutospacing="1" w:line="301" w:lineRule="atLeast"/>
      <w:jc w:val="left"/>
    </w:pPr>
    <w:rPr>
      <w:rFonts w:ascii="ˎ̥" w:eastAsia="宋体" w:hAnsi="ˎ̥" w:cs="Times New Roman"/>
      <w:color w:val="000000"/>
      <w:kern w:val="0"/>
      <w:sz w:val="20"/>
      <w:szCs w:val="20"/>
    </w:rPr>
  </w:style>
  <w:style w:type="paragraph" w:customStyle="1" w:styleId="aff6">
    <w:name w:val="列表项目"/>
    <w:basedOn w:val="a4"/>
    <w:qFormat/>
    <w:rsid w:val="00655CEB"/>
    <w:pPr>
      <w:tabs>
        <w:tab w:val="left" w:pos="420"/>
        <w:tab w:val="left" w:pos="1080"/>
      </w:tabs>
      <w:spacing w:line="288" w:lineRule="auto"/>
      <w:ind w:left="1080" w:hanging="360"/>
    </w:pPr>
    <w:rPr>
      <w:rFonts w:ascii="Times New Roman" w:eastAsia="宋体" w:hAnsi="Times New Roman" w:cs="Times New Roman"/>
      <w:sz w:val="24"/>
      <w:szCs w:val="20"/>
    </w:rPr>
  </w:style>
  <w:style w:type="character" w:customStyle="1" w:styleId="content1">
    <w:name w:val="content1"/>
    <w:qFormat/>
    <w:rsid w:val="00655CEB"/>
    <w:rPr>
      <w:rFonts w:ascii="??" w:hAnsi="??" w:hint="default"/>
      <w:sz w:val="16"/>
      <w:szCs w:val="16"/>
      <w:u w:val="none"/>
    </w:rPr>
  </w:style>
  <w:style w:type="character" w:customStyle="1" w:styleId="unnamed4">
    <w:name w:val="unnamed4"/>
    <w:basedOn w:val="a6"/>
    <w:qFormat/>
    <w:rsid w:val="00655CEB"/>
  </w:style>
  <w:style w:type="character" w:customStyle="1" w:styleId="font2">
    <w:name w:val="font2"/>
    <w:basedOn w:val="a6"/>
    <w:qFormat/>
    <w:rsid w:val="00655CEB"/>
  </w:style>
  <w:style w:type="character" w:customStyle="1" w:styleId="font41">
    <w:name w:val="font41"/>
    <w:qFormat/>
    <w:rsid w:val="00655CEB"/>
    <w:rPr>
      <w:color w:val="000000"/>
      <w:spacing w:val="260"/>
      <w:sz w:val="18"/>
      <w:szCs w:val="18"/>
      <w:u w:val="none"/>
    </w:rPr>
  </w:style>
  <w:style w:type="paragraph" w:customStyle="1" w:styleId="aff7">
    <w:name w:val="正文(首行缩进)"/>
    <w:qFormat/>
    <w:rsid w:val="00655CEB"/>
    <w:pPr>
      <w:spacing w:line="360" w:lineRule="auto"/>
      <w:ind w:firstLineChars="200" w:firstLine="488"/>
      <w:jc w:val="both"/>
    </w:pPr>
    <w:rPr>
      <w:rFonts w:ascii="Times New Roman" w:eastAsia="仿宋_GB2312" w:hAnsi="Times New Roman" w:cs="Times New Roman"/>
      <w:spacing w:val="2"/>
      <w:kern w:val="0"/>
      <w:sz w:val="24"/>
      <w:szCs w:val="24"/>
    </w:rPr>
  </w:style>
  <w:style w:type="paragraph" w:customStyle="1" w:styleId="xl72">
    <w:name w:val="xl72"/>
    <w:basedOn w:val="a4"/>
    <w:qFormat/>
    <w:rsid w:val="00655CEB"/>
    <w:pPr>
      <w:widowControl/>
      <w:spacing w:before="100" w:beforeAutospacing="1" w:after="100" w:afterAutospacing="1"/>
      <w:jc w:val="left"/>
    </w:pPr>
    <w:rPr>
      <w:rFonts w:ascii="宋体" w:eastAsia="宋体" w:hAnsi="宋体" w:cs="Times New Roman"/>
      <w:b/>
      <w:bCs/>
      <w:kern w:val="0"/>
      <w:sz w:val="28"/>
      <w:szCs w:val="28"/>
    </w:rPr>
  </w:style>
  <w:style w:type="paragraph" w:customStyle="1" w:styleId="Charf1">
    <w:name w:val="正文(首行缩进) Char"/>
    <w:qFormat/>
    <w:rsid w:val="00655CEB"/>
    <w:pPr>
      <w:spacing w:before="120" w:after="60" w:line="360" w:lineRule="auto"/>
      <w:ind w:firstLineChars="200" w:firstLine="200"/>
    </w:pPr>
    <w:rPr>
      <w:rFonts w:ascii="Times New Roman" w:eastAsia="仿宋_GB2312" w:hAnsi="Times New Roman" w:cs="Times New Roman"/>
      <w:spacing w:val="2"/>
      <w:kern w:val="24"/>
      <w:sz w:val="24"/>
      <w:szCs w:val="24"/>
    </w:rPr>
  </w:style>
  <w:style w:type="paragraph" w:customStyle="1" w:styleId="81">
    <w:name w:val="汉议细等线简8"/>
    <w:qFormat/>
    <w:rsid w:val="00655CEB"/>
    <w:pPr>
      <w:widowControl w:val="0"/>
      <w:autoSpaceDE w:val="0"/>
      <w:autoSpaceDN w:val="0"/>
      <w:adjustRightInd w:val="0"/>
      <w:spacing w:line="260" w:lineRule="atLeast"/>
      <w:jc w:val="both"/>
    </w:pPr>
    <w:rPr>
      <w:rFonts w:ascii="汉仪细等线简" w:eastAsia="汉仪细等线简" w:hAnsi="Times New Roman" w:cs="Times New Roman"/>
      <w:color w:val="000000"/>
      <w:kern w:val="0"/>
      <w:sz w:val="16"/>
      <w:szCs w:val="16"/>
    </w:rPr>
  </w:style>
  <w:style w:type="paragraph" w:customStyle="1" w:styleId="9BOLD">
    <w:name w:val="汉仪细等线简9BOLD"/>
    <w:basedOn w:val="a4"/>
    <w:qFormat/>
    <w:rsid w:val="00655CEB"/>
    <w:pPr>
      <w:autoSpaceDE w:val="0"/>
      <w:autoSpaceDN w:val="0"/>
      <w:adjustRightInd w:val="0"/>
      <w:spacing w:line="240" w:lineRule="atLeast"/>
    </w:pPr>
    <w:rPr>
      <w:rFonts w:ascii="汉仪细等线简" w:eastAsia="汉仪细等线简" w:hAnsi="Times New Roman" w:cs="Times New Roman"/>
      <w:b/>
      <w:bCs/>
      <w:kern w:val="0"/>
      <w:sz w:val="18"/>
      <w:szCs w:val="18"/>
    </w:rPr>
  </w:style>
  <w:style w:type="character" w:customStyle="1" w:styleId="mode">
    <w:name w:val="mode"/>
    <w:basedOn w:val="a6"/>
    <w:qFormat/>
    <w:rsid w:val="00655CEB"/>
  </w:style>
  <w:style w:type="paragraph" w:customStyle="1" w:styleId="91">
    <w:name w:val="9"/>
    <w:basedOn w:val="a4"/>
    <w:next w:val="a5"/>
    <w:qFormat/>
    <w:rsid w:val="00655CEB"/>
    <w:pPr>
      <w:autoSpaceDE w:val="0"/>
      <w:autoSpaceDN w:val="0"/>
      <w:adjustRightInd w:val="0"/>
      <w:ind w:firstLine="420"/>
      <w:jc w:val="left"/>
      <w:textAlignment w:val="baseline"/>
    </w:pPr>
    <w:rPr>
      <w:rFonts w:ascii="宋体" w:eastAsia="宋体" w:hAnsi="Times New Roman" w:cs="Times New Roman"/>
      <w:kern w:val="0"/>
      <w:sz w:val="34"/>
      <w:szCs w:val="20"/>
    </w:rPr>
  </w:style>
  <w:style w:type="character" w:customStyle="1" w:styleId="unnamed3">
    <w:name w:val="unnamed3"/>
    <w:basedOn w:val="a6"/>
    <w:qFormat/>
    <w:rsid w:val="00655CEB"/>
  </w:style>
  <w:style w:type="paragraph" w:customStyle="1" w:styleId="82">
    <w:name w:val="8"/>
    <w:basedOn w:val="a4"/>
    <w:next w:val="af"/>
    <w:qFormat/>
    <w:rsid w:val="00655CEB"/>
    <w:pPr>
      <w:spacing w:after="120"/>
      <w:ind w:leftChars="200" w:left="420"/>
    </w:pPr>
    <w:rPr>
      <w:rFonts w:ascii="Times New Roman" w:eastAsia="宋体" w:hAnsi="Times New Roman" w:cs="Times New Roman"/>
      <w:szCs w:val="24"/>
    </w:rPr>
  </w:style>
  <w:style w:type="paragraph" w:customStyle="1" w:styleId="71">
    <w:name w:val="7"/>
    <w:basedOn w:val="a4"/>
    <w:qFormat/>
    <w:rsid w:val="00655CEB"/>
    <w:pPr>
      <w:autoSpaceDE w:val="0"/>
      <w:autoSpaceDN w:val="0"/>
      <w:adjustRightInd w:val="0"/>
      <w:spacing w:line="270" w:lineRule="atLeast"/>
      <w:jc w:val="left"/>
    </w:pPr>
    <w:rPr>
      <w:rFonts w:ascii="宋体" w:eastAsia="宋体" w:hAnsi="Times New Roman" w:cs="Times New Roman"/>
      <w:kern w:val="0"/>
      <w:sz w:val="18"/>
      <w:szCs w:val="18"/>
    </w:rPr>
  </w:style>
  <w:style w:type="paragraph" w:customStyle="1" w:styleId="00">
    <w:name w:val="00"/>
    <w:basedOn w:val="a4"/>
    <w:qFormat/>
    <w:rsid w:val="00655CEB"/>
    <w:pPr>
      <w:autoSpaceDE w:val="0"/>
      <w:autoSpaceDN w:val="0"/>
      <w:adjustRightInd w:val="0"/>
      <w:jc w:val="left"/>
    </w:pPr>
    <w:rPr>
      <w:rFonts w:ascii="黑体" w:eastAsia="黑体" w:hAnsi="Times New Roman" w:cs="Times New Roman"/>
      <w:b/>
      <w:bCs/>
      <w:kern w:val="0"/>
      <w:sz w:val="20"/>
      <w:szCs w:val="20"/>
    </w:rPr>
  </w:style>
  <w:style w:type="paragraph" w:customStyle="1" w:styleId="51">
    <w:name w:val="5"/>
    <w:basedOn w:val="a4"/>
    <w:qFormat/>
    <w:rsid w:val="00655CEB"/>
    <w:pPr>
      <w:autoSpaceDE w:val="0"/>
      <w:autoSpaceDN w:val="0"/>
      <w:adjustRightInd w:val="0"/>
      <w:jc w:val="left"/>
    </w:pPr>
    <w:rPr>
      <w:rFonts w:ascii="宋体" w:eastAsia="宋体" w:hAnsi="Times New Roman" w:cs="Times New Roman"/>
      <w:b/>
      <w:bCs/>
      <w:kern w:val="0"/>
      <w:sz w:val="18"/>
      <w:szCs w:val="18"/>
    </w:rPr>
  </w:style>
  <w:style w:type="paragraph" w:customStyle="1" w:styleId="61">
    <w:name w:val="6"/>
    <w:basedOn w:val="51"/>
    <w:qFormat/>
    <w:rsid w:val="00655CEB"/>
    <w:pPr>
      <w:spacing w:line="270" w:lineRule="atLeast"/>
      <w:jc w:val="both"/>
    </w:pPr>
    <w:rPr>
      <w:b w:val="0"/>
      <w:bCs w:val="0"/>
    </w:rPr>
  </w:style>
  <w:style w:type="paragraph" w:customStyle="1" w:styleId="aff8">
    <w:name w:val="产品描述"/>
    <w:qFormat/>
    <w:rsid w:val="00655CEB"/>
    <w:pPr>
      <w:widowControl w:val="0"/>
      <w:autoSpaceDE w:val="0"/>
      <w:autoSpaceDN w:val="0"/>
      <w:adjustRightInd w:val="0"/>
      <w:spacing w:line="270" w:lineRule="atLeast"/>
      <w:ind w:firstLine="397"/>
      <w:jc w:val="both"/>
    </w:pPr>
    <w:rPr>
      <w:rFonts w:ascii="宋体" w:eastAsia="宋体" w:hAnsi="Times New Roman" w:cs="Times New Roman"/>
      <w:kern w:val="0"/>
      <w:sz w:val="18"/>
      <w:szCs w:val="18"/>
    </w:rPr>
  </w:style>
  <w:style w:type="paragraph" w:customStyle="1" w:styleId="aff9">
    <w:name w:val="姜文清定义的正文"/>
    <w:basedOn w:val="a4"/>
    <w:qFormat/>
    <w:rsid w:val="00655CEB"/>
    <w:pPr>
      <w:spacing w:line="240" w:lineRule="atLeast"/>
      <w:ind w:firstLine="567"/>
    </w:pPr>
    <w:rPr>
      <w:rFonts w:ascii="Times New Roman" w:eastAsia="宋体" w:hAnsi="Times New Roman" w:cs="Times New Roman"/>
      <w:szCs w:val="20"/>
    </w:rPr>
  </w:style>
  <w:style w:type="paragraph" w:customStyle="1" w:styleId="Default">
    <w:name w:val="Default"/>
    <w:qFormat/>
    <w:rsid w:val="00655CEB"/>
    <w:pPr>
      <w:widowControl w:val="0"/>
      <w:autoSpaceDE w:val="0"/>
      <w:autoSpaceDN w:val="0"/>
      <w:adjustRightInd w:val="0"/>
    </w:pPr>
    <w:rPr>
      <w:rFonts w:ascii="H Yb 2gj" w:eastAsia="H Yb 2gj" w:hAnsi="Times New Roman" w:cs="H Yb 2gj"/>
      <w:color w:val="000000"/>
      <w:kern w:val="0"/>
      <w:sz w:val="24"/>
      <w:szCs w:val="24"/>
    </w:rPr>
  </w:style>
  <w:style w:type="paragraph" w:customStyle="1" w:styleId="CM2">
    <w:name w:val="CM2"/>
    <w:basedOn w:val="Default"/>
    <w:next w:val="Default"/>
    <w:qFormat/>
    <w:rsid w:val="00655CEB"/>
    <w:pPr>
      <w:spacing w:line="200" w:lineRule="atLeast"/>
    </w:pPr>
    <w:rPr>
      <w:rFonts w:ascii="Arial" w:eastAsia="宋体" w:hAnsi="Arial" w:cs="Times New Roman"/>
      <w:color w:val="auto"/>
    </w:rPr>
  </w:style>
  <w:style w:type="paragraph" w:customStyle="1" w:styleId="NormalParagraph">
    <w:name w:val="Normal Paragraph"/>
    <w:basedOn w:val="a4"/>
    <w:qFormat/>
    <w:rsid w:val="00655CEB"/>
    <w:pPr>
      <w:widowControl/>
      <w:spacing w:before="120" w:line="360" w:lineRule="auto"/>
      <w:ind w:firstLine="425"/>
    </w:pPr>
    <w:rPr>
      <w:rFonts w:ascii="Times New Roman" w:eastAsia="宋体" w:hAnsi="Times New Roman" w:cs="Times New Roman"/>
      <w:kern w:val="0"/>
      <w:sz w:val="24"/>
      <w:szCs w:val="24"/>
    </w:rPr>
  </w:style>
  <w:style w:type="character" w:customStyle="1" w:styleId="blue">
    <w:name w:val="blue"/>
    <w:basedOn w:val="a6"/>
    <w:qFormat/>
    <w:rsid w:val="00655CEB"/>
  </w:style>
  <w:style w:type="paragraph" w:customStyle="1" w:styleId="blue1">
    <w:name w:val="blue1"/>
    <w:basedOn w:val="a4"/>
    <w:qFormat/>
    <w:rsid w:val="00655CEB"/>
    <w:pPr>
      <w:widowControl/>
      <w:spacing w:before="100" w:beforeAutospacing="1" w:after="100" w:afterAutospacing="1"/>
      <w:jc w:val="left"/>
    </w:pPr>
    <w:rPr>
      <w:rFonts w:ascii="宋体" w:eastAsia="宋体" w:hAnsi="宋体" w:cs="宋体"/>
      <w:kern w:val="0"/>
      <w:sz w:val="24"/>
      <w:szCs w:val="24"/>
    </w:rPr>
  </w:style>
  <w:style w:type="character" w:customStyle="1" w:styleId="font">
    <w:name w:val="font"/>
    <w:basedOn w:val="a6"/>
    <w:qFormat/>
    <w:rsid w:val="00655CEB"/>
  </w:style>
  <w:style w:type="character" w:customStyle="1" w:styleId="font11">
    <w:name w:val="font11"/>
    <w:qFormat/>
    <w:rsid w:val="00655CEB"/>
    <w:rPr>
      <w:rFonts w:ascii="ˎ̥" w:hAnsi="ˎ̥" w:hint="default"/>
    </w:rPr>
  </w:style>
  <w:style w:type="paragraph" w:customStyle="1" w:styleId="a14">
    <w:name w:val="a14"/>
    <w:basedOn w:val="a4"/>
    <w:qFormat/>
    <w:rsid w:val="00655CEB"/>
    <w:pPr>
      <w:widowControl/>
      <w:spacing w:before="100" w:beforeAutospacing="1" w:after="100" w:afterAutospacing="1" w:line="300" w:lineRule="atLeast"/>
      <w:ind w:firstLine="375"/>
      <w:jc w:val="left"/>
    </w:pPr>
    <w:rPr>
      <w:rFonts w:ascii="宋体" w:eastAsia="宋体" w:hAnsi="宋体" w:cs="宋体"/>
      <w:kern w:val="0"/>
      <w:szCs w:val="21"/>
    </w:rPr>
  </w:style>
  <w:style w:type="character" w:customStyle="1" w:styleId="proddescription">
    <w:name w:val="proddescription"/>
    <w:basedOn w:val="a6"/>
    <w:qFormat/>
    <w:rsid w:val="00655CEB"/>
  </w:style>
  <w:style w:type="character" w:customStyle="1" w:styleId="prodheadlines">
    <w:name w:val="prodheadlines"/>
    <w:basedOn w:val="a6"/>
    <w:qFormat/>
    <w:rsid w:val="00655CEB"/>
  </w:style>
  <w:style w:type="character" w:customStyle="1" w:styleId="text">
    <w:name w:val="text"/>
    <w:basedOn w:val="a6"/>
    <w:qFormat/>
    <w:rsid w:val="00655CEB"/>
  </w:style>
  <w:style w:type="paragraph" w:customStyle="1" w:styleId="text1">
    <w:name w:val="text1"/>
    <w:basedOn w:val="a4"/>
    <w:qFormat/>
    <w:rsid w:val="00655CEB"/>
    <w:pPr>
      <w:widowControl/>
      <w:spacing w:before="100" w:beforeAutospacing="1" w:after="100" w:afterAutospacing="1"/>
      <w:jc w:val="left"/>
    </w:pPr>
    <w:rPr>
      <w:rFonts w:ascii="宋体" w:eastAsia="宋体" w:hAnsi="宋体" w:cs="宋体"/>
      <w:kern w:val="0"/>
      <w:sz w:val="24"/>
      <w:szCs w:val="24"/>
    </w:rPr>
  </w:style>
  <w:style w:type="paragraph" w:customStyle="1" w:styleId="z-1">
    <w:name w:val="z-窗体顶端1"/>
    <w:basedOn w:val="a4"/>
    <w:next w:val="a4"/>
    <w:hidden/>
    <w:qFormat/>
    <w:rsid w:val="00655CEB"/>
    <w:pPr>
      <w:widowControl/>
      <w:pBdr>
        <w:bottom w:val="single" w:sz="6" w:space="1" w:color="auto"/>
      </w:pBdr>
      <w:jc w:val="center"/>
    </w:pPr>
    <w:rPr>
      <w:rFonts w:ascii="Arial" w:eastAsia="宋体" w:hAnsi="Arial" w:cs="Arial"/>
      <w:vanish/>
      <w:kern w:val="0"/>
      <w:sz w:val="16"/>
      <w:szCs w:val="16"/>
    </w:rPr>
  </w:style>
  <w:style w:type="paragraph" w:customStyle="1" w:styleId="z-10">
    <w:name w:val="z-窗体底端1"/>
    <w:basedOn w:val="a4"/>
    <w:next w:val="a4"/>
    <w:hidden/>
    <w:qFormat/>
    <w:rsid w:val="00655CEB"/>
    <w:pPr>
      <w:widowControl/>
      <w:pBdr>
        <w:top w:val="single" w:sz="6" w:space="1" w:color="auto"/>
      </w:pBdr>
      <w:jc w:val="center"/>
    </w:pPr>
    <w:rPr>
      <w:rFonts w:ascii="Arial" w:eastAsia="宋体" w:hAnsi="Arial" w:cs="Arial"/>
      <w:vanish/>
      <w:kern w:val="0"/>
      <w:sz w:val="16"/>
      <w:szCs w:val="16"/>
    </w:rPr>
  </w:style>
  <w:style w:type="paragraph" w:customStyle="1" w:styleId="affa">
    <w:name w:val="正文样式"/>
    <w:basedOn w:val="a4"/>
    <w:qFormat/>
    <w:rsid w:val="00655CEB"/>
    <w:pPr>
      <w:adjustRightInd w:val="0"/>
      <w:spacing w:line="400" w:lineRule="atLeast"/>
      <w:ind w:firstLineChars="203" w:firstLine="570"/>
      <w:textAlignment w:val="baseline"/>
    </w:pPr>
    <w:rPr>
      <w:rFonts w:ascii="Times New Roman" w:eastAsia="仿宋_GB2312" w:hAnsi="Times New Roman" w:cs="Times New Roman"/>
      <w:kern w:val="0"/>
      <w:sz w:val="28"/>
      <w:szCs w:val="20"/>
    </w:rPr>
  </w:style>
  <w:style w:type="paragraph" w:customStyle="1" w:styleId="xl34">
    <w:name w:val="xl34"/>
    <w:basedOn w:val="a4"/>
    <w:qFormat/>
    <w:rsid w:val="00655CEB"/>
    <w:pPr>
      <w:widowControl/>
      <w:pBdr>
        <w:left w:val="single" w:sz="4" w:space="0" w:color="auto"/>
      </w:pBdr>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affb">
    <w:name w:val="段落正文"/>
    <w:basedOn w:val="af0"/>
    <w:qFormat/>
    <w:rsid w:val="00655CEB"/>
    <w:pPr>
      <w:ind w:firstLineChars="200" w:firstLine="560"/>
    </w:pPr>
    <w:rPr>
      <w:sz w:val="28"/>
    </w:rPr>
  </w:style>
  <w:style w:type="character" w:customStyle="1" w:styleId="gray6">
    <w:name w:val="gray6"/>
    <w:basedOn w:val="a6"/>
    <w:qFormat/>
    <w:rsid w:val="00655CEB"/>
  </w:style>
  <w:style w:type="character" w:customStyle="1" w:styleId="style9">
    <w:name w:val="style9"/>
    <w:basedOn w:val="a6"/>
    <w:qFormat/>
    <w:rsid w:val="00655CEB"/>
  </w:style>
  <w:style w:type="paragraph" w:customStyle="1" w:styleId="24">
    <w:name w:val="2册标题4"/>
    <w:basedOn w:val="a4"/>
    <w:next w:val="a4"/>
    <w:qFormat/>
    <w:rsid w:val="00655CEB"/>
    <w:pPr>
      <w:spacing w:beforeLines="50" w:afterLines="50" w:line="300" w:lineRule="auto"/>
      <w:ind w:leftChars="200" w:left="420"/>
      <w:outlineLvl w:val="3"/>
    </w:pPr>
    <w:rPr>
      <w:rFonts w:ascii="Arial" w:eastAsia="幼圆" w:hAnsi="Arial" w:cs="Arial"/>
      <w:b/>
      <w:sz w:val="24"/>
      <w:szCs w:val="24"/>
    </w:rPr>
  </w:style>
  <w:style w:type="character" w:customStyle="1" w:styleId="grame">
    <w:name w:val="grame"/>
    <w:basedOn w:val="a6"/>
    <w:qFormat/>
    <w:rsid w:val="00655CEB"/>
  </w:style>
  <w:style w:type="paragraph" w:customStyle="1" w:styleId="style2">
    <w:name w:val="style2"/>
    <w:basedOn w:val="a4"/>
    <w:qFormat/>
    <w:rsid w:val="00655CEB"/>
    <w:pPr>
      <w:widowControl/>
      <w:spacing w:before="100" w:beforeAutospacing="1" w:after="100" w:afterAutospacing="1"/>
      <w:jc w:val="left"/>
    </w:pPr>
    <w:rPr>
      <w:rFonts w:ascii="宋体" w:eastAsia="宋体" w:hAnsi="宋体" w:cs="宋体"/>
      <w:kern w:val="0"/>
      <w:sz w:val="18"/>
      <w:szCs w:val="18"/>
    </w:rPr>
  </w:style>
  <w:style w:type="paragraph" w:customStyle="1" w:styleId="Char12">
    <w:name w:val="Char1"/>
    <w:basedOn w:val="a4"/>
    <w:qFormat/>
    <w:rsid w:val="00655CEB"/>
    <w:pPr>
      <w:jc w:val="left"/>
    </w:pPr>
    <w:rPr>
      <w:rFonts w:ascii="Tahoma" w:eastAsia="宋体" w:hAnsi="Tahoma" w:cs="Times New Roman"/>
      <w:sz w:val="24"/>
      <w:szCs w:val="20"/>
    </w:rPr>
  </w:style>
  <w:style w:type="paragraph" w:customStyle="1" w:styleId="1">
    <w:name w:val="编号1"/>
    <w:basedOn w:val="a4"/>
    <w:qFormat/>
    <w:rsid w:val="00655CEB"/>
    <w:pPr>
      <w:numPr>
        <w:numId w:val="6"/>
      </w:numPr>
      <w:tabs>
        <w:tab w:val="clear" w:pos="360"/>
      </w:tabs>
      <w:adjustRightInd w:val="0"/>
      <w:spacing w:line="300" w:lineRule="auto"/>
      <w:ind w:left="720" w:right="210" w:hanging="720"/>
      <w:textAlignment w:val="center"/>
    </w:pPr>
    <w:rPr>
      <w:rFonts w:ascii="宋体" w:eastAsia="宋体" w:hAnsi="宋体" w:cs="Times New Roman"/>
      <w:snapToGrid w:val="0"/>
      <w:spacing w:val="10"/>
      <w:kern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4"/>
    <w:qFormat/>
    <w:rsid w:val="00655CEB"/>
    <w:pPr>
      <w:widowControl/>
      <w:spacing w:line="400" w:lineRule="exact"/>
      <w:jc w:val="center"/>
    </w:pPr>
    <w:rPr>
      <w:rFonts w:ascii="Verdana" w:eastAsia="宋体" w:hAnsi="Verdana" w:cs="Times New Roman"/>
      <w:kern w:val="0"/>
      <w:szCs w:val="20"/>
      <w:lang w:eastAsia="en-US"/>
    </w:rPr>
  </w:style>
  <w:style w:type="paragraph" w:customStyle="1" w:styleId="font0">
    <w:name w:val="font0"/>
    <w:basedOn w:val="a4"/>
    <w:qFormat/>
    <w:rsid w:val="00655CEB"/>
    <w:pPr>
      <w:widowControl/>
      <w:spacing w:before="100" w:beforeAutospacing="1" w:after="100" w:afterAutospacing="1"/>
      <w:jc w:val="left"/>
    </w:pPr>
    <w:rPr>
      <w:rFonts w:ascii="宋体" w:eastAsia="宋体" w:hAnsi="宋体" w:cs="Times New Roman" w:hint="eastAsia"/>
      <w:kern w:val="0"/>
      <w:sz w:val="24"/>
      <w:szCs w:val="24"/>
    </w:rPr>
  </w:style>
  <w:style w:type="paragraph" w:customStyle="1" w:styleId="font5">
    <w:name w:val="font5"/>
    <w:basedOn w:val="a4"/>
    <w:qFormat/>
    <w:rsid w:val="00655CEB"/>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font6">
    <w:name w:val="font6"/>
    <w:basedOn w:val="a4"/>
    <w:qFormat/>
    <w:rsid w:val="00655CEB"/>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24">
    <w:name w:val="xl24"/>
    <w:basedOn w:val="a4"/>
    <w:qFormat/>
    <w:rsid w:val="00655C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xl25">
    <w:name w:val="xl25"/>
    <w:basedOn w:val="a4"/>
    <w:qFormat/>
    <w:rsid w:val="00655C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affc">
    <w:name w:val="表格字"/>
    <w:basedOn w:val="a4"/>
    <w:qFormat/>
    <w:rsid w:val="00655CEB"/>
    <w:pPr>
      <w:adjustRightInd w:val="0"/>
      <w:jc w:val="center"/>
    </w:pPr>
    <w:rPr>
      <w:rFonts w:ascii="宋体" w:eastAsia="宋体" w:hAnsi="Times New Roman" w:cs="Times New Roman"/>
      <w:sz w:val="24"/>
      <w:szCs w:val="20"/>
    </w:rPr>
  </w:style>
  <w:style w:type="character" w:customStyle="1" w:styleId="affd">
    <w:name w:val="样式 小三 加粗"/>
    <w:qFormat/>
    <w:rsid w:val="00655CEB"/>
    <w:rPr>
      <w:rFonts w:eastAsia="宋体"/>
      <w:b/>
      <w:bCs/>
      <w:sz w:val="32"/>
    </w:rPr>
  </w:style>
  <w:style w:type="paragraph" w:customStyle="1" w:styleId="xl28">
    <w:name w:val="xl28"/>
    <w:basedOn w:val="a4"/>
    <w:qFormat/>
    <w:rsid w:val="00655C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qw">
    <w:name w:val="qw"/>
    <w:qFormat/>
    <w:rsid w:val="00655CEB"/>
    <w:pPr>
      <w:widowControl w:val="0"/>
      <w:adjustRightInd w:val="0"/>
      <w:spacing w:line="312" w:lineRule="atLeast"/>
      <w:jc w:val="both"/>
      <w:textAlignment w:val="baseline"/>
    </w:pPr>
    <w:rPr>
      <w:rFonts w:ascii="宋体" w:eastAsia="宋体" w:hAnsi="Times New Roman" w:cs="Times New Roman"/>
      <w:kern w:val="0"/>
      <w:sz w:val="24"/>
      <w:szCs w:val="20"/>
    </w:rPr>
  </w:style>
  <w:style w:type="paragraph" w:customStyle="1" w:styleId="CharCharChar">
    <w:name w:val="Char Char Char"/>
    <w:basedOn w:val="a4"/>
    <w:qFormat/>
    <w:rsid w:val="00655CEB"/>
    <w:rPr>
      <w:rFonts w:ascii="Tahoma" w:eastAsia="宋体" w:hAnsi="Tahoma" w:cs="Times New Roman"/>
      <w:sz w:val="24"/>
      <w:szCs w:val="20"/>
    </w:rPr>
  </w:style>
  <w:style w:type="paragraph" w:customStyle="1" w:styleId="Char20">
    <w:name w:val="Char2"/>
    <w:basedOn w:val="a4"/>
    <w:qFormat/>
    <w:rsid w:val="00655CEB"/>
    <w:pPr>
      <w:widowControl/>
      <w:spacing w:after="160" w:line="240" w:lineRule="exact"/>
      <w:jc w:val="left"/>
    </w:pPr>
    <w:rPr>
      <w:rFonts w:ascii="Verdana" w:eastAsia="仿宋_GB2312" w:hAnsi="Verdana" w:cs="Times New Roman"/>
      <w:kern w:val="0"/>
      <w:sz w:val="24"/>
      <w:szCs w:val="20"/>
      <w:lang w:eastAsia="en-US"/>
    </w:rPr>
  </w:style>
  <w:style w:type="character" w:customStyle="1" w:styleId="info4">
    <w:name w:val="info4"/>
    <w:basedOn w:val="a6"/>
    <w:qFormat/>
    <w:rsid w:val="00655CEB"/>
  </w:style>
  <w:style w:type="paragraph" w:customStyle="1" w:styleId="affe">
    <w:name w:val="缩进正文"/>
    <w:basedOn w:val="a4"/>
    <w:link w:val="Charf2"/>
    <w:qFormat/>
    <w:rsid w:val="00655CEB"/>
    <w:pPr>
      <w:ind w:firstLineChars="200" w:firstLine="560"/>
    </w:pPr>
    <w:rPr>
      <w:rFonts w:ascii="Times New Roman" w:eastAsia="仿宋_GB2312" w:hAnsi="Times New Roman" w:cs="宋体"/>
      <w:sz w:val="28"/>
      <w:szCs w:val="20"/>
    </w:rPr>
  </w:style>
  <w:style w:type="character" w:customStyle="1" w:styleId="Charf2">
    <w:name w:val="缩进正文 Char"/>
    <w:link w:val="affe"/>
    <w:qFormat/>
    <w:rsid w:val="00655CEB"/>
    <w:rPr>
      <w:rFonts w:ascii="Times New Roman" w:eastAsia="仿宋_GB2312" w:hAnsi="Times New Roman" w:cs="宋体"/>
      <w:sz w:val="28"/>
      <w:szCs w:val="20"/>
    </w:rPr>
  </w:style>
  <w:style w:type="paragraph" w:customStyle="1" w:styleId="16">
    <w:name w:val="列出段落1"/>
    <w:basedOn w:val="a4"/>
    <w:uiPriority w:val="34"/>
    <w:qFormat/>
    <w:rsid w:val="00655CEB"/>
    <w:pPr>
      <w:ind w:firstLineChars="200" w:firstLine="420"/>
    </w:pPr>
    <w:rPr>
      <w:rFonts w:ascii="Calibri" w:eastAsia="宋体" w:hAnsi="Calibri" w:cs="Calibri"/>
      <w:szCs w:val="21"/>
    </w:rPr>
  </w:style>
  <w:style w:type="paragraph" w:customStyle="1" w:styleId="afff">
    <w:name w:val="评价"/>
    <w:basedOn w:val="a4"/>
    <w:qFormat/>
    <w:rsid w:val="00655CEB"/>
    <w:pPr>
      <w:spacing w:afterLines="20"/>
      <w:ind w:firstLineChars="200" w:firstLine="1446"/>
    </w:pPr>
    <w:rPr>
      <w:rFonts w:ascii="Calibri" w:eastAsia="宋体" w:hAnsi="Calibri" w:cs="Times New Roman"/>
      <w:sz w:val="24"/>
      <w:szCs w:val="24"/>
    </w:rPr>
  </w:style>
  <w:style w:type="paragraph" w:customStyle="1" w:styleId="17">
    <w:name w:val="修订1"/>
    <w:hidden/>
    <w:uiPriority w:val="99"/>
    <w:semiHidden/>
    <w:qFormat/>
    <w:rsid w:val="00655CEB"/>
    <w:rPr>
      <w:rFonts w:ascii="Times New Roman" w:eastAsia="宋体" w:hAnsi="Times New Roman" w:cs="Times New Roman"/>
      <w:szCs w:val="24"/>
    </w:rPr>
  </w:style>
  <w:style w:type="character" w:customStyle="1" w:styleId="alt-edited1">
    <w:name w:val="alt-edited1"/>
    <w:qFormat/>
    <w:rsid w:val="00655CEB"/>
    <w:rPr>
      <w:color w:val="4D90F0"/>
    </w:rPr>
  </w:style>
  <w:style w:type="character" w:customStyle="1" w:styleId="bodytextChar1">
    <w:name w:val="body text Char1"/>
    <w:qFormat/>
    <w:rsid w:val="00655CEB"/>
    <w:rPr>
      <w:rFonts w:eastAsia="宋体"/>
      <w:kern w:val="2"/>
      <w:sz w:val="21"/>
      <w:lang w:val="en-US" w:eastAsia="zh-CN" w:bidi="ar-SA"/>
    </w:rPr>
  </w:style>
  <w:style w:type="character" w:customStyle="1" w:styleId="Char9">
    <w:name w:val="普通(网站) Char"/>
    <w:link w:val="af3"/>
    <w:qFormat/>
    <w:rsid w:val="00655CEB"/>
    <w:rPr>
      <w:rFonts w:ascii="Times New Roman" w:eastAsia="宋体" w:hAnsi="Times New Roman" w:cs="Times New Roman"/>
      <w:sz w:val="24"/>
      <w:szCs w:val="24"/>
    </w:rPr>
  </w:style>
  <w:style w:type="character" w:customStyle="1" w:styleId="Chare">
    <w:name w:val="列出段落 Char"/>
    <w:link w:val="aff2"/>
    <w:uiPriority w:val="34"/>
    <w:qFormat/>
    <w:rsid w:val="00655CEB"/>
    <w:rPr>
      <w:rFonts w:ascii="Calibri" w:eastAsia="宋体" w:hAnsi="Calibri" w:cs="Times New Roman"/>
    </w:rPr>
  </w:style>
  <w:style w:type="character" w:customStyle="1" w:styleId="18">
    <w:name w:val="标题1"/>
    <w:basedOn w:val="a6"/>
    <w:rsid w:val="00655CEB"/>
  </w:style>
  <w:style w:type="paragraph" w:styleId="afff0">
    <w:name w:val="Revision"/>
    <w:uiPriority w:val="99"/>
    <w:semiHidden/>
    <w:rsid w:val="00655CEB"/>
    <w:rPr>
      <w:rFonts w:ascii="Times New Roman" w:eastAsia="宋体" w:hAnsi="Times New Roman" w:cs="Times New Roman"/>
      <w:szCs w:val="24"/>
    </w:rPr>
  </w:style>
  <w:style w:type="paragraph" w:styleId="TOC">
    <w:name w:val="TOC Heading"/>
    <w:basedOn w:val="10"/>
    <w:next w:val="a4"/>
    <w:uiPriority w:val="39"/>
    <w:qFormat/>
    <w:rsid w:val="00655CEB"/>
    <w:pPr>
      <w:widowControl/>
      <w:spacing w:before="480" w:after="0" w:line="276" w:lineRule="auto"/>
      <w:jc w:val="left"/>
      <w:outlineLvl w:val="9"/>
    </w:pPr>
    <w:rPr>
      <w:rFonts w:ascii="Cambria" w:eastAsia="宋体" w:hAnsi="Cambria"/>
      <w:color w:val="365F91"/>
      <w:kern w:val="0"/>
      <w:sz w:val="28"/>
      <w:szCs w:val="28"/>
    </w:rPr>
  </w:style>
  <w:style w:type="paragraph" w:customStyle="1" w:styleId="WPSOffice2">
    <w:name w:val="WPSOffice手动目录 2"/>
    <w:qFormat/>
    <w:rsid w:val="00655CEB"/>
    <w:pPr>
      <w:ind w:leftChars="200" w:left="200"/>
    </w:pPr>
    <w:rPr>
      <w:rFonts w:ascii="Times New Roman" w:eastAsia="宋体" w:hAnsi="Times New Roman" w:cs="Times New Roman"/>
      <w:kern w:val="0"/>
      <w:sz w:val="20"/>
      <w:szCs w:val="20"/>
    </w:rPr>
  </w:style>
  <w:style w:type="paragraph" w:customStyle="1" w:styleId="afff1">
    <w:name w:val="三级条标题"/>
    <w:basedOn w:val="afff2"/>
    <w:next w:val="a4"/>
    <w:rsid w:val="00655CEB"/>
    <w:pPr>
      <w:numPr>
        <w:ilvl w:val="4"/>
      </w:numPr>
      <w:tabs>
        <w:tab w:val="left" w:pos="2100"/>
      </w:tabs>
      <w:outlineLvl w:val="4"/>
    </w:pPr>
  </w:style>
  <w:style w:type="paragraph" w:customStyle="1" w:styleId="afff2">
    <w:name w:val="二级条标题"/>
    <w:basedOn w:val="a4"/>
    <w:next w:val="a4"/>
    <w:rsid w:val="00655CEB"/>
    <w:pPr>
      <w:widowControl/>
      <w:numPr>
        <w:ilvl w:val="3"/>
        <w:numId w:val="2"/>
      </w:numPr>
      <w:tabs>
        <w:tab w:val="left" w:pos="840"/>
        <w:tab w:val="left" w:pos="1600"/>
        <w:tab w:val="left" w:pos="1680"/>
      </w:tabs>
      <w:jc w:val="left"/>
      <w:outlineLvl w:val="3"/>
    </w:pPr>
    <w:rPr>
      <w:rFonts w:ascii="黑体" w:eastAsia="黑体" w:hAnsi="Times New Roman" w:cs="Times New Roman"/>
      <w:kern w:val="0"/>
      <w:szCs w:val="24"/>
    </w:rPr>
  </w:style>
  <w:style w:type="paragraph" w:customStyle="1" w:styleId="WPSOffice1">
    <w:name w:val="WPSOffice手动目录 1"/>
    <w:qFormat/>
    <w:rsid w:val="00655CEB"/>
    <w:rPr>
      <w:rFonts w:ascii="Times New Roman" w:eastAsia="宋体" w:hAnsi="Times New Roman" w:cs="Times New Roman"/>
      <w:kern w:val="0"/>
      <w:sz w:val="20"/>
      <w:szCs w:val="20"/>
    </w:rPr>
  </w:style>
  <w:style w:type="paragraph" w:customStyle="1" w:styleId="a">
    <w:name w:val="四级条标题"/>
    <w:basedOn w:val="afff1"/>
    <w:next w:val="a4"/>
    <w:qFormat/>
    <w:rsid w:val="00655CEB"/>
    <w:pPr>
      <w:numPr>
        <w:ilvl w:val="0"/>
      </w:numPr>
      <w:tabs>
        <w:tab w:val="left" w:pos="2520"/>
      </w:tabs>
      <w:outlineLvl w:val="5"/>
    </w:pPr>
  </w:style>
  <w:style w:type="paragraph" w:customStyle="1" w:styleId="19">
    <w:name w:val="表1"/>
    <w:basedOn w:val="a4"/>
    <w:rsid w:val="00655CEB"/>
    <w:pPr>
      <w:spacing w:line="360" w:lineRule="auto"/>
      <w:jc w:val="center"/>
    </w:pPr>
    <w:rPr>
      <w:rFonts w:ascii="Times New Roman" w:eastAsia="宋体" w:hAnsi="宋体"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572</Words>
  <Characters>3267</Characters>
  <Application>Microsoft Office Word</Application>
  <DocSecurity>0</DocSecurity>
  <Lines>27</Lines>
  <Paragraphs>7</Paragraphs>
  <ScaleCrop>false</ScaleCrop>
  <Company/>
  <LinksUpToDate>false</LinksUpToDate>
  <CharactersWithSpaces>3832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2023-11-30T03:03:00Z</dcterms:created>
  <dcterms:modified xsi:type="dcterms:W3CDTF">2023-11-30T03:03:00Z</dcterms:modified>
</cp:coreProperties>
</file>